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5"/>
        <w:tblW w:w="5200" w:type="pct"/>
        <w:tblInd w:w="-360" w:type="dxa"/>
        <w:tblLook w:val="0620" w:firstRow="1" w:lastRow="0" w:firstColumn="0" w:lastColumn="0" w:noHBand="1" w:noVBand="1"/>
        <w:tblDescription w:val="Layout table"/>
      </w:tblPr>
      <w:tblGrid>
        <w:gridCol w:w="7986"/>
        <w:gridCol w:w="212"/>
        <w:gridCol w:w="212"/>
        <w:gridCol w:w="940"/>
      </w:tblGrid>
      <w:tr w:rsidR="004F3B86" w:rsidRPr="003D0FBD" w14:paraId="1F14375C" w14:textId="77777777" w:rsidTr="00C84B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96"/>
        </w:trPr>
        <w:tc>
          <w:tcPr>
            <w:tcW w:w="7996" w:type="dxa"/>
            <w:shd w:val="clear" w:color="auto" w:fill="EBEBEB" w:themeFill="background2"/>
            <w:tcMar>
              <w:left w:w="360" w:type="dxa"/>
            </w:tcMar>
            <w:vAlign w:val="center"/>
          </w:tcPr>
          <w:p w14:paraId="605A89EC" w14:textId="45E8E21D" w:rsidR="00A36F67" w:rsidRPr="0021750D" w:rsidRDefault="0021750D" w:rsidP="00D611FE">
            <w:pPr>
              <w:pStyle w:val="Title"/>
              <w:rPr>
                <w:b/>
              </w:rPr>
            </w:pPr>
            <w:r w:rsidRPr="0021750D">
              <w:rPr>
                <w:b/>
              </w:rPr>
              <w:t>Princeton Optical</w:t>
            </w:r>
          </w:p>
          <w:p w14:paraId="0C69FC6D" w14:textId="67AF099A" w:rsidR="00A36F67" w:rsidRPr="00332607" w:rsidRDefault="0021750D" w:rsidP="00343FBB">
            <w:pPr>
              <w:pStyle w:val="SenderAddress"/>
              <w:rPr>
                <w:color w:val="3A3A3A" w:themeColor="background2" w:themeShade="40"/>
                <w:sz w:val="20"/>
              </w:rPr>
            </w:pPr>
            <w:r w:rsidRPr="00332607">
              <w:rPr>
                <w:color w:val="3A3A3A" w:themeColor="background2" w:themeShade="40"/>
                <w:sz w:val="20"/>
              </w:rPr>
              <w:t>144 Center Street, Spokane, WA 99204</w:t>
            </w:r>
          </w:p>
          <w:p w14:paraId="5905A555" w14:textId="58C240FB" w:rsidR="00A36F67" w:rsidRPr="003D0FBD" w:rsidRDefault="0021750D" w:rsidP="00343FBB">
            <w:pPr>
              <w:pStyle w:val="SenderAddress"/>
            </w:pPr>
            <w:r w:rsidRPr="00332607">
              <w:rPr>
                <w:color w:val="3A3A3A" w:themeColor="background2" w:themeShade="40"/>
                <w:sz w:val="20"/>
              </w:rPr>
              <w:t>509-555-0158 | princetonoptical@cengage.net</w:t>
            </w:r>
          </w:p>
        </w:tc>
        <w:tc>
          <w:tcPr>
            <w:tcW w:w="212" w:type="dxa"/>
            <w:shd w:val="clear" w:color="auto" w:fill="17AE92" w:themeFill="accent1"/>
            <w:vAlign w:val="center"/>
          </w:tcPr>
          <w:p w14:paraId="48A48F83" w14:textId="77777777" w:rsidR="00A36F67" w:rsidRPr="003D0FBD" w:rsidRDefault="00A36F67" w:rsidP="00A62598"/>
        </w:tc>
        <w:tc>
          <w:tcPr>
            <w:tcW w:w="212" w:type="dxa"/>
            <w:shd w:val="clear" w:color="auto" w:fill="F7A23F" w:themeFill="accent2"/>
            <w:vAlign w:val="center"/>
          </w:tcPr>
          <w:p w14:paraId="6C226210" w14:textId="77777777" w:rsidR="00A36F67" w:rsidRPr="003D0FBD" w:rsidRDefault="00A36F67" w:rsidP="00A62598"/>
        </w:tc>
        <w:tc>
          <w:tcPr>
            <w:tcW w:w="940" w:type="dxa"/>
            <w:shd w:val="clear" w:color="auto" w:fill="6F7E84" w:themeFill="accent3"/>
            <w:vAlign w:val="center"/>
          </w:tcPr>
          <w:p w14:paraId="7E18F8F8" w14:textId="186B6E57" w:rsidR="00A36F67" w:rsidRPr="003D0FBD" w:rsidRDefault="004F3B86" w:rsidP="00A62598">
            <w:r>
              <w:rPr>
                <w:noProof/>
              </w:rPr>
              <w:drawing>
                <wp:inline distT="0" distB="0" distL="0" distR="0" wp14:anchorId="6C74D000" wp14:editId="657F2CD2">
                  <wp:extent cx="578763" cy="57876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ye-of-Horus.png"/>
                          <pic:cNvPicPr/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780" cy="59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C823C" w14:textId="257FC504" w:rsidR="00156EF1" w:rsidRPr="00CC5EA9" w:rsidRDefault="00A460D6" w:rsidP="00F07379">
      <w:pPr>
        <w:pStyle w:val="Date"/>
        <w:rPr>
          <w:color w:val="3A3A3A" w:themeColor="background2" w:themeShade="40"/>
        </w:rPr>
      </w:pPr>
      <w:sdt>
        <w:sdtPr>
          <w:rPr>
            <w:color w:val="3A3A3A" w:themeColor="background2" w:themeShade="40"/>
          </w:rPr>
          <w:id w:val="1090121960"/>
          <w:placeholder>
            <w:docPart w:val="0F52336A44514AE2AF73C2F55DA5B7C1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CC5EA9" w:rsidRPr="00CC5EA9">
            <w:rPr>
              <w:color w:val="3A3A3A" w:themeColor="background2" w:themeShade="40"/>
            </w:rPr>
            <w:t>Click Here to Select A Date</w:t>
          </w:r>
        </w:sdtContent>
      </w:sdt>
    </w:p>
    <w:p w14:paraId="719C7F12" w14:textId="243BC261" w:rsidR="00156EF1" w:rsidRPr="00332607" w:rsidRDefault="006A527A" w:rsidP="00F07379">
      <w:pPr>
        <w:pStyle w:val="RecipientAddress"/>
        <w:rPr>
          <w:color w:val="3A3A3A" w:themeColor="background2" w:themeShade="40"/>
        </w:rPr>
      </w:pPr>
      <w:proofErr w:type="spellStart"/>
      <w:r>
        <w:rPr>
          <w:color w:val="3A3A3A" w:themeColor="background2" w:themeShade="40"/>
        </w:rPr>
        <w:t>InsertAddressBlock</w:t>
      </w:r>
      <w:r w:rsidR="006128EC">
        <w:rPr>
          <w:color w:val="3A3A3A" w:themeColor="background2" w:themeShade="40"/>
        </w:rPr>
        <w:t>Merge</w:t>
      </w:r>
      <w:r>
        <w:rPr>
          <w:color w:val="3A3A3A" w:themeColor="background2" w:themeShade="40"/>
        </w:rPr>
        <w:t>FieldHere</w:t>
      </w:r>
      <w:proofErr w:type="spellEnd"/>
    </w:p>
    <w:p w14:paraId="1BC3D465" w14:textId="69CE0A6D" w:rsidR="00156EF1" w:rsidRPr="00332607" w:rsidRDefault="006A527A" w:rsidP="00156EF1">
      <w:pPr>
        <w:pStyle w:val="Salutation"/>
        <w:rPr>
          <w:color w:val="3A3A3A" w:themeColor="background2" w:themeShade="40"/>
        </w:rPr>
      </w:pPr>
      <w:proofErr w:type="spellStart"/>
      <w:r>
        <w:rPr>
          <w:color w:val="3A3A3A" w:themeColor="background2" w:themeShade="40"/>
        </w:rPr>
        <w:t>InsertGreetingLine</w:t>
      </w:r>
      <w:r w:rsidR="006128EC">
        <w:rPr>
          <w:color w:val="3A3A3A" w:themeColor="background2" w:themeShade="40"/>
        </w:rPr>
        <w:t>Merge</w:t>
      </w:r>
      <w:r>
        <w:rPr>
          <w:color w:val="3A3A3A" w:themeColor="background2" w:themeShade="40"/>
        </w:rPr>
        <w:t>FieldHere</w:t>
      </w:r>
      <w:proofErr w:type="spellEnd"/>
    </w:p>
    <w:p w14:paraId="267F9E8E" w14:textId="23E8FDD4" w:rsidR="00156EF1" w:rsidRDefault="0027618F" w:rsidP="0027618F">
      <w:pPr>
        <w:rPr>
          <w:color w:val="3A3A3A" w:themeColor="background2" w:themeShade="40"/>
        </w:rPr>
      </w:pPr>
      <w:r>
        <w:rPr>
          <w:color w:val="3A3A3A" w:themeColor="background2" w:themeShade="40"/>
        </w:rPr>
        <w:t xml:space="preserve">Our records indicate that you are due for an eye examination/evaluation. According to our file, your last comprehensive eye exam was </w:t>
      </w:r>
      <w:proofErr w:type="spellStart"/>
      <w:r w:rsidR="006A527A">
        <w:rPr>
          <w:color w:val="3A3A3A" w:themeColor="background2" w:themeShade="40"/>
        </w:rPr>
        <w:t>Insert</w:t>
      </w:r>
      <w:r>
        <w:rPr>
          <w:color w:val="3A3A3A" w:themeColor="background2" w:themeShade="40"/>
        </w:rPr>
        <w:t>YearsMergeFieldHere</w:t>
      </w:r>
      <w:proofErr w:type="spellEnd"/>
      <w:r>
        <w:rPr>
          <w:color w:val="3A3A3A" w:themeColor="background2" w:themeShade="40"/>
        </w:rPr>
        <w:t xml:space="preserve"> years ago. Your </w:t>
      </w:r>
      <w:proofErr w:type="spellStart"/>
      <w:r w:rsidR="006A527A">
        <w:rPr>
          <w:color w:val="3A3A3A" w:themeColor="background2" w:themeShade="40"/>
        </w:rPr>
        <w:t>Insert</w:t>
      </w:r>
      <w:r>
        <w:rPr>
          <w:color w:val="3A3A3A" w:themeColor="background2" w:themeShade="40"/>
        </w:rPr>
        <w:t>EyewearMergeFieldHere</w:t>
      </w:r>
      <w:proofErr w:type="spellEnd"/>
      <w:r>
        <w:rPr>
          <w:color w:val="3A3A3A" w:themeColor="background2" w:themeShade="40"/>
        </w:rPr>
        <w:t xml:space="preserve"> also were checked at that time.</w:t>
      </w:r>
    </w:p>
    <w:p w14:paraId="08F130B0" w14:textId="13426A33" w:rsidR="0027618F" w:rsidRDefault="0027618F" w:rsidP="0027618F">
      <w:pPr>
        <w:rPr>
          <w:color w:val="3A3A3A" w:themeColor="background2" w:themeShade="40"/>
        </w:rPr>
      </w:pPr>
      <w:r>
        <w:rPr>
          <w:color w:val="3A3A3A" w:themeColor="background2" w:themeShade="40"/>
        </w:rPr>
        <w:t xml:space="preserve">Keeping your eyes healthy is an important part of your overall physical health and </w:t>
      </w:r>
      <w:r w:rsidR="008008CA">
        <w:rPr>
          <w:color w:val="3A3A3A" w:themeColor="background2" w:themeShade="40"/>
        </w:rPr>
        <w:t>well-being</w:t>
      </w:r>
      <w:r>
        <w:rPr>
          <w:color w:val="3A3A3A" w:themeColor="background2" w:themeShade="40"/>
        </w:rPr>
        <w:t xml:space="preserve">. Please call us at your convenience to schedule an appointment with one of our </w:t>
      </w:r>
      <w:r w:rsidR="00A460D6">
        <w:rPr>
          <w:color w:val="3A3A3A" w:themeColor="background2" w:themeShade="40"/>
        </w:rPr>
        <w:t>ophthalmologists</w:t>
      </w:r>
      <w:r>
        <w:rPr>
          <w:color w:val="3A3A3A" w:themeColor="background2" w:themeShade="40"/>
        </w:rPr>
        <w:t>.</w:t>
      </w:r>
      <w:bookmarkStart w:id="0" w:name="_GoBack"/>
      <w:bookmarkEnd w:id="0"/>
    </w:p>
    <w:p w14:paraId="1564ECD5" w14:textId="6F2C0AA2" w:rsidR="0027618F" w:rsidRPr="00332607" w:rsidRDefault="0027618F" w:rsidP="0027618F">
      <w:pPr>
        <w:rPr>
          <w:color w:val="3A3A3A" w:themeColor="background2" w:themeShade="40"/>
        </w:rPr>
      </w:pPr>
      <w:r>
        <w:rPr>
          <w:color w:val="3A3A3A" w:themeColor="background2" w:themeShade="40"/>
        </w:rPr>
        <w:t xml:space="preserve">We look forward to seeing you very soon, </w:t>
      </w:r>
      <w:proofErr w:type="spellStart"/>
      <w:r w:rsidR="002A1CA1">
        <w:rPr>
          <w:color w:val="3A3A3A" w:themeColor="background2" w:themeShade="40"/>
        </w:rPr>
        <w:t>Insert</w:t>
      </w:r>
      <w:r>
        <w:rPr>
          <w:color w:val="3A3A3A" w:themeColor="background2" w:themeShade="40"/>
        </w:rPr>
        <w:t>FirstNameMergeFieldHere</w:t>
      </w:r>
      <w:proofErr w:type="spellEnd"/>
      <w:r>
        <w:rPr>
          <w:color w:val="3A3A3A" w:themeColor="background2" w:themeShade="40"/>
        </w:rPr>
        <w:t>!</w:t>
      </w:r>
    </w:p>
    <w:p w14:paraId="08F26C61" w14:textId="77777777" w:rsidR="00156EF1" w:rsidRPr="00332607" w:rsidRDefault="00A460D6" w:rsidP="00F07379">
      <w:pPr>
        <w:pStyle w:val="Closing"/>
        <w:rPr>
          <w:color w:val="3A3A3A" w:themeColor="background2" w:themeShade="40"/>
        </w:rPr>
      </w:pPr>
      <w:sdt>
        <w:sdtPr>
          <w:rPr>
            <w:color w:val="3A3A3A" w:themeColor="background2" w:themeShade="40"/>
          </w:rPr>
          <w:alias w:val="Sincerely:"/>
          <w:tag w:val="Sincerely:"/>
          <w:id w:val="1350603834"/>
          <w:placeholder>
            <w:docPart w:val="A4A7A1D410704F8182B0452C40FD9262"/>
          </w:placeholder>
          <w:temporary/>
          <w:showingPlcHdr/>
          <w15:appearance w15:val="hidden"/>
        </w:sdtPr>
        <w:sdtEndPr/>
        <w:sdtContent>
          <w:r w:rsidR="00156EF1" w:rsidRPr="00332607">
            <w:rPr>
              <w:color w:val="3A3A3A" w:themeColor="background2" w:themeShade="40"/>
            </w:rPr>
            <w:t>Sincerely,</w:t>
          </w:r>
        </w:sdtContent>
      </w:sdt>
    </w:p>
    <w:p w14:paraId="573480F4" w14:textId="1DA37DA3" w:rsidR="00D611FE" w:rsidRPr="00332607" w:rsidRDefault="006A527A" w:rsidP="00D611FE">
      <w:pPr>
        <w:pStyle w:val="Signature"/>
        <w:rPr>
          <w:color w:val="3A3A3A" w:themeColor="background2" w:themeShade="40"/>
        </w:rPr>
      </w:pPr>
      <w:r>
        <w:rPr>
          <w:color w:val="3A3A3A" w:themeColor="background2" w:themeShade="40"/>
        </w:rPr>
        <w:t>Benjamin Tu</w:t>
      </w:r>
      <w:r>
        <w:rPr>
          <w:color w:val="3A3A3A" w:themeColor="background2" w:themeShade="40"/>
        </w:rPr>
        <w:br/>
        <w:t>Optical Assistant</w:t>
      </w:r>
    </w:p>
    <w:sectPr w:rsidR="00D611FE" w:rsidRPr="00332607" w:rsidSect="00EB1088">
      <w:footerReference w:type="default" r:id="rId11"/>
      <w:footerReference w:type="first" r:id="rId12"/>
      <w:pgSz w:w="12240" w:h="15840" w:code="1"/>
      <w:pgMar w:top="1008" w:right="1440" w:bottom="2880" w:left="180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5131B" w14:textId="77777777" w:rsidR="00C32EB3" w:rsidRDefault="00C32EB3">
      <w:pPr>
        <w:spacing w:after="0" w:line="240" w:lineRule="auto"/>
      </w:pPr>
      <w:r>
        <w:separator/>
      </w:r>
    </w:p>
  </w:endnote>
  <w:endnote w:type="continuationSeparator" w:id="0">
    <w:p w14:paraId="246ED547" w14:textId="77777777" w:rsidR="00C32EB3" w:rsidRDefault="00C32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6"/>
      <w:tblW w:w="5200" w:type="pct"/>
      <w:tblLook w:val="04A0" w:firstRow="1" w:lastRow="0" w:firstColumn="1" w:lastColumn="0" w:noHBand="0" w:noVBand="1"/>
      <w:tblDescription w:val="Footer layout table"/>
    </w:tblPr>
    <w:tblGrid>
      <w:gridCol w:w="360"/>
      <w:gridCol w:w="7543"/>
      <w:gridCol w:w="222"/>
      <w:gridCol w:w="222"/>
      <w:gridCol w:w="1003"/>
    </w:tblGrid>
    <w:tr w:rsidR="00C32EB3" w14:paraId="187D661A" w14:textId="77777777" w:rsidTr="00C84BD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8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61" w:type="dxa"/>
        </w:tcPr>
        <w:p w14:paraId="4576C192" w14:textId="77777777" w:rsidR="00C32EB3" w:rsidRDefault="00C32EB3" w:rsidP="00CB2712"/>
      </w:tc>
      <w:tc>
        <w:tcPr>
          <w:tcW w:w="7595" w:type="dxa"/>
        </w:tcPr>
        <w:p w14:paraId="77ECDBB2" w14:textId="77777777" w:rsidR="00C32EB3" w:rsidRDefault="00C32EB3" w:rsidP="00CB2712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  <w:tc>
        <w:tcPr>
          <w:tcW w:w="202" w:type="dxa"/>
        </w:tcPr>
        <w:p w14:paraId="54B53DD0" w14:textId="77777777" w:rsidR="00C32EB3" w:rsidRDefault="00C32EB3" w:rsidP="00CB2712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202" w:type="dxa"/>
        </w:tcPr>
        <w:p w14:paraId="48114208" w14:textId="77777777" w:rsidR="00C32EB3" w:rsidRDefault="00C32EB3" w:rsidP="00CB2712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1009" w:type="dxa"/>
        </w:tcPr>
        <w:p w14:paraId="591F1535" w14:textId="77777777" w:rsidR="00C32EB3" w:rsidRDefault="00C32EB3" w:rsidP="00CB2712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</w:tr>
  </w:tbl>
  <w:p w14:paraId="1DC2B0BD" w14:textId="77777777" w:rsidR="00C32EB3" w:rsidRDefault="00C32EB3" w:rsidP="00CB27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5"/>
      <w:tblW w:w="5200" w:type="pct"/>
      <w:tblInd w:w="-360" w:type="dxa"/>
      <w:tblLayout w:type="fixed"/>
      <w:tblLook w:val="04A0" w:firstRow="1" w:lastRow="0" w:firstColumn="1" w:lastColumn="0" w:noHBand="0" w:noVBand="1"/>
      <w:tblDescription w:val="Footer layout table"/>
    </w:tblPr>
    <w:tblGrid>
      <w:gridCol w:w="359"/>
      <w:gridCol w:w="7626"/>
      <w:gridCol w:w="187"/>
      <w:gridCol w:w="187"/>
      <w:gridCol w:w="991"/>
    </w:tblGrid>
    <w:tr w:rsidR="00C32EB3" w14:paraId="0ABC7FE6" w14:textId="77777777" w:rsidTr="00C84BD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8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60" w:type="dxa"/>
          <w:shd w:val="clear" w:color="auto" w:fill="EBEBEB" w:themeFill="background2"/>
        </w:tcPr>
        <w:p w14:paraId="7D0207D8" w14:textId="77777777" w:rsidR="00C32EB3" w:rsidRDefault="00C32EB3" w:rsidP="006515E8"/>
      </w:tc>
      <w:tc>
        <w:tcPr>
          <w:tcW w:w="7646" w:type="dxa"/>
          <w:shd w:val="clear" w:color="auto" w:fill="EBEBEB" w:themeFill="background2"/>
        </w:tcPr>
        <w:p w14:paraId="51F3E8C5" w14:textId="77777777" w:rsidR="00C32EB3" w:rsidRDefault="00C32EB3" w:rsidP="006515E8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187" w:type="dxa"/>
          <w:shd w:val="clear" w:color="auto" w:fill="17AE92" w:themeFill="accent1"/>
        </w:tcPr>
        <w:p w14:paraId="1535BEC9" w14:textId="77777777" w:rsidR="00C32EB3" w:rsidRDefault="00C32EB3" w:rsidP="006515E8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187" w:type="dxa"/>
          <w:shd w:val="clear" w:color="auto" w:fill="F7A23F" w:themeFill="accent2"/>
        </w:tcPr>
        <w:p w14:paraId="49E4EA1A" w14:textId="77777777" w:rsidR="00C32EB3" w:rsidRDefault="00C32EB3" w:rsidP="006515E8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994" w:type="dxa"/>
          <w:shd w:val="clear" w:color="auto" w:fill="6F7E84" w:themeFill="accent3"/>
        </w:tcPr>
        <w:p w14:paraId="6DF5D36A" w14:textId="77777777" w:rsidR="00C32EB3" w:rsidRDefault="00C32EB3" w:rsidP="006515E8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</w:tr>
  </w:tbl>
  <w:p w14:paraId="7C834DBA" w14:textId="77777777" w:rsidR="00C32EB3" w:rsidRDefault="00C32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0EF89" w14:textId="77777777" w:rsidR="00C32EB3" w:rsidRDefault="00C32EB3">
      <w:pPr>
        <w:spacing w:after="0" w:line="240" w:lineRule="auto"/>
      </w:pPr>
      <w:r>
        <w:separator/>
      </w:r>
    </w:p>
  </w:footnote>
  <w:footnote w:type="continuationSeparator" w:id="0">
    <w:p w14:paraId="623907B0" w14:textId="77777777" w:rsidR="00C32EB3" w:rsidRDefault="00C32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8F0EBE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12FA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82AC7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D8A5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834E7C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7240D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9C99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7EE6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B868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C8D5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0D"/>
    <w:rsid w:val="00000A9D"/>
    <w:rsid w:val="0005223E"/>
    <w:rsid w:val="00156EF1"/>
    <w:rsid w:val="0021750D"/>
    <w:rsid w:val="0022072A"/>
    <w:rsid w:val="002229ED"/>
    <w:rsid w:val="0027618F"/>
    <w:rsid w:val="002A1CA1"/>
    <w:rsid w:val="002C2563"/>
    <w:rsid w:val="00332607"/>
    <w:rsid w:val="00343FBB"/>
    <w:rsid w:val="00350ED8"/>
    <w:rsid w:val="0037096C"/>
    <w:rsid w:val="003D0FBD"/>
    <w:rsid w:val="00401E15"/>
    <w:rsid w:val="00480808"/>
    <w:rsid w:val="004B5284"/>
    <w:rsid w:val="004F3B86"/>
    <w:rsid w:val="00565E2F"/>
    <w:rsid w:val="00591CF3"/>
    <w:rsid w:val="005E5E2B"/>
    <w:rsid w:val="006128EC"/>
    <w:rsid w:val="006515E8"/>
    <w:rsid w:val="006A527A"/>
    <w:rsid w:val="006F1118"/>
    <w:rsid w:val="007023C9"/>
    <w:rsid w:val="00741FDE"/>
    <w:rsid w:val="007F5141"/>
    <w:rsid w:val="008008CA"/>
    <w:rsid w:val="008347EF"/>
    <w:rsid w:val="00946252"/>
    <w:rsid w:val="0098300D"/>
    <w:rsid w:val="009B33F9"/>
    <w:rsid w:val="009E37DE"/>
    <w:rsid w:val="009F0B81"/>
    <w:rsid w:val="00A36F67"/>
    <w:rsid w:val="00A460D6"/>
    <w:rsid w:val="00A62598"/>
    <w:rsid w:val="00AB1341"/>
    <w:rsid w:val="00AE267E"/>
    <w:rsid w:val="00B8163C"/>
    <w:rsid w:val="00B9569D"/>
    <w:rsid w:val="00BF473C"/>
    <w:rsid w:val="00BF5AC5"/>
    <w:rsid w:val="00C32EB3"/>
    <w:rsid w:val="00C62B67"/>
    <w:rsid w:val="00C84BD1"/>
    <w:rsid w:val="00CB2712"/>
    <w:rsid w:val="00CC5EA9"/>
    <w:rsid w:val="00CD5E29"/>
    <w:rsid w:val="00D25C8E"/>
    <w:rsid w:val="00D35E92"/>
    <w:rsid w:val="00D4190C"/>
    <w:rsid w:val="00D611FE"/>
    <w:rsid w:val="00D66811"/>
    <w:rsid w:val="00D906CA"/>
    <w:rsid w:val="00E12DAB"/>
    <w:rsid w:val="00E156BA"/>
    <w:rsid w:val="00EB1088"/>
    <w:rsid w:val="00EE4599"/>
    <w:rsid w:val="00F07379"/>
    <w:rsid w:val="00F30102"/>
    <w:rsid w:val="00F353FD"/>
    <w:rsid w:val="00F4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2F5B188"/>
  <w15:chartTrackingRefBased/>
  <w15:docId w15:val="{6AC72521-704E-43CF-BF6B-F727D779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uiPriority="4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1118"/>
  </w:style>
  <w:style w:type="paragraph" w:styleId="Heading1">
    <w:name w:val="heading 1"/>
    <w:basedOn w:val="Normal"/>
    <w:next w:val="Normal"/>
    <w:link w:val="Heading1Char"/>
    <w:uiPriority w:val="7"/>
    <w:qFormat/>
    <w:rsid w:val="00BF47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B5748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8"/>
    <w:semiHidden/>
    <w:unhideWhenUsed/>
    <w:qFormat/>
    <w:rsid w:val="00BF4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B5748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B564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5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1826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56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1826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56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B56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5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B56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56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56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18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18"/>
    <w:rsid w:val="00C62B67"/>
  </w:style>
  <w:style w:type="character" w:styleId="PlaceholderText">
    <w:name w:val="Placeholder Text"/>
    <w:basedOn w:val="DefaultParagraphFont"/>
    <w:uiPriority w:val="99"/>
    <w:semiHidden/>
    <w:rsid w:val="00CD5E29"/>
    <w:rPr>
      <w:color w:val="3A3A3A" w:themeColor="background2" w:themeShade="40"/>
    </w:rPr>
  </w:style>
  <w:style w:type="paragraph" w:styleId="Header">
    <w:name w:val="header"/>
    <w:basedOn w:val="Normal"/>
    <w:link w:val="HeaderChar"/>
    <w:uiPriority w:val="19"/>
    <w:unhideWhenUsed/>
    <w:rsid w:val="00EE4599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19"/>
    <w:rsid w:val="00EE4599"/>
  </w:style>
  <w:style w:type="paragraph" w:customStyle="1" w:styleId="SenderAddress">
    <w:name w:val="Sender Address"/>
    <w:basedOn w:val="Normal"/>
    <w:uiPriority w:val="1"/>
    <w:qFormat/>
    <w:rsid w:val="00343FBB"/>
    <w:pPr>
      <w:spacing w:after="0" w:line="264" w:lineRule="auto"/>
    </w:pPr>
  </w:style>
  <w:style w:type="paragraph" w:styleId="Date">
    <w:name w:val="Date"/>
    <w:basedOn w:val="Normal"/>
    <w:next w:val="Normal"/>
    <w:link w:val="DateChar"/>
    <w:uiPriority w:val="2"/>
    <w:unhideWhenUsed/>
    <w:rsid w:val="00D25C8E"/>
    <w:pPr>
      <w:spacing w:before="1000" w:after="400"/>
    </w:pPr>
  </w:style>
  <w:style w:type="character" w:customStyle="1" w:styleId="DateChar">
    <w:name w:val="Date Char"/>
    <w:basedOn w:val="DefaultParagraphFont"/>
    <w:link w:val="Date"/>
    <w:uiPriority w:val="2"/>
    <w:rsid w:val="00D25C8E"/>
  </w:style>
  <w:style w:type="paragraph" w:customStyle="1" w:styleId="RecipientAddress">
    <w:name w:val="Recipient Address"/>
    <w:basedOn w:val="Normal"/>
    <w:uiPriority w:val="3"/>
    <w:qFormat/>
    <w:rsid w:val="003D0FBD"/>
    <w:pPr>
      <w:spacing w:after="480"/>
      <w:contextualSpacing/>
    </w:pPr>
  </w:style>
  <w:style w:type="paragraph" w:styleId="Closing">
    <w:name w:val="Closing"/>
    <w:basedOn w:val="Normal"/>
    <w:next w:val="Signature"/>
    <w:link w:val="ClosingChar"/>
    <w:uiPriority w:val="5"/>
    <w:unhideWhenUsed/>
    <w:qFormat/>
    <w:pPr>
      <w:spacing w:before="600" w:after="800"/>
    </w:pPr>
  </w:style>
  <w:style w:type="character" w:customStyle="1" w:styleId="ClosingChar">
    <w:name w:val="Closing Char"/>
    <w:basedOn w:val="DefaultParagraphFont"/>
    <w:link w:val="Closing"/>
    <w:uiPriority w:val="5"/>
    <w:rsid w:val="00343FBB"/>
  </w:style>
  <w:style w:type="paragraph" w:styleId="Signature">
    <w:name w:val="Signature"/>
    <w:basedOn w:val="Normal"/>
    <w:next w:val="Normal"/>
    <w:link w:val="SignatureChar"/>
    <w:uiPriority w:val="6"/>
    <w:unhideWhenUsed/>
    <w:qFormat/>
    <w:pPr>
      <w:spacing w:after="600"/>
    </w:pPr>
  </w:style>
  <w:style w:type="character" w:customStyle="1" w:styleId="SignatureChar">
    <w:name w:val="Signature Char"/>
    <w:basedOn w:val="DefaultParagraphFont"/>
    <w:link w:val="Signature"/>
    <w:uiPriority w:val="6"/>
    <w:rsid w:val="00343FBB"/>
  </w:style>
  <w:style w:type="paragraph" w:styleId="BalloonText">
    <w:name w:val="Balloon Text"/>
    <w:basedOn w:val="Normal"/>
    <w:link w:val="BalloonTextChar"/>
    <w:uiPriority w:val="99"/>
    <w:semiHidden/>
    <w:unhideWhenUsed/>
    <w:rsid w:val="002C2563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56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2563"/>
  </w:style>
  <w:style w:type="paragraph" w:styleId="BlockText">
    <w:name w:val="Block Text"/>
    <w:basedOn w:val="Normal"/>
    <w:uiPriority w:val="99"/>
    <w:semiHidden/>
    <w:unhideWhenUsed/>
    <w:rsid w:val="00CD5E29"/>
    <w:pPr>
      <w:pBdr>
        <w:top w:val="single" w:sz="2" w:space="10" w:color="17AE92" w:themeColor="accent1" w:frame="1"/>
        <w:left w:val="single" w:sz="2" w:space="10" w:color="17AE92" w:themeColor="accent1" w:frame="1"/>
        <w:bottom w:val="single" w:sz="2" w:space="10" w:color="17AE92" w:themeColor="accent1" w:frame="1"/>
        <w:right w:val="single" w:sz="2" w:space="10" w:color="17AE92" w:themeColor="accent1" w:frame="1"/>
      </w:pBdr>
      <w:ind w:left="1152" w:right="1152"/>
    </w:pPr>
    <w:rPr>
      <w:rFonts w:eastAsiaTheme="minorEastAsia"/>
      <w:i/>
      <w:iCs/>
      <w:color w:val="11826C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2C25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C2563"/>
  </w:style>
  <w:style w:type="paragraph" w:styleId="BodyText2">
    <w:name w:val="Body Text 2"/>
    <w:basedOn w:val="Normal"/>
    <w:link w:val="BodyText2Char"/>
    <w:uiPriority w:val="99"/>
    <w:semiHidden/>
    <w:unhideWhenUsed/>
    <w:rsid w:val="002C25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2563"/>
  </w:style>
  <w:style w:type="paragraph" w:styleId="BodyText3">
    <w:name w:val="Body Text 3"/>
    <w:basedOn w:val="Normal"/>
    <w:link w:val="BodyText3Char"/>
    <w:uiPriority w:val="99"/>
    <w:semiHidden/>
    <w:unhideWhenUsed/>
    <w:rsid w:val="002C256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256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C2563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C256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256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256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2563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256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25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256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2563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256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C256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2563"/>
    <w:pPr>
      <w:spacing w:line="240" w:lineRule="auto"/>
    </w:pPr>
    <w:rPr>
      <w:i/>
      <w:iCs/>
      <w:color w:val="1F2123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7EE" w:themeFill="accent1" w:themeFillTint="33"/>
    </w:tcPr>
    <w:tblStylePr w:type="firstRow">
      <w:rPr>
        <w:b/>
        <w:bCs/>
      </w:rPr>
      <w:tblPr/>
      <w:tcPr>
        <w:shd w:val="clear" w:color="auto" w:fill="90F0D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0F0D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1826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1826C" w:themeFill="accent1" w:themeFillShade="BF"/>
      </w:tcPr>
    </w:tblStylePr>
    <w:tblStylePr w:type="band1Vert">
      <w:tblPr/>
      <w:tcPr>
        <w:shd w:val="clear" w:color="auto" w:fill="75ECD6" w:themeFill="accent1" w:themeFillTint="7F"/>
      </w:tcPr>
    </w:tblStylePr>
    <w:tblStylePr w:type="band1Horz">
      <w:tblPr/>
      <w:tcPr>
        <w:shd w:val="clear" w:color="auto" w:fill="75ECD6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CD8" w:themeFill="accent2" w:themeFillTint="33"/>
    </w:tcPr>
    <w:tblStylePr w:type="firstRow">
      <w:rPr>
        <w:b/>
        <w:bCs/>
      </w:rPr>
      <w:tblPr/>
      <w:tcPr>
        <w:shd w:val="clear" w:color="auto" w:fill="FBD9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9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E7B0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E7B09" w:themeFill="accent2" w:themeFillShade="BF"/>
      </w:tcPr>
    </w:tblStylePr>
    <w:tblStylePr w:type="band1Vert">
      <w:tblPr/>
      <w:tcPr>
        <w:shd w:val="clear" w:color="auto" w:fill="FBD09F" w:themeFill="accent2" w:themeFillTint="7F"/>
      </w:tcPr>
    </w:tblStylePr>
    <w:tblStylePr w:type="band1Horz">
      <w:tblPr/>
      <w:tcPr>
        <w:shd w:val="clear" w:color="auto" w:fill="FBD09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E5E6" w:themeFill="accent3" w:themeFillTint="33"/>
    </w:tcPr>
    <w:tblStylePr w:type="firstRow">
      <w:rPr>
        <w:b/>
        <w:bCs/>
      </w:rPr>
      <w:tblPr/>
      <w:tcPr>
        <w:shd w:val="clear" w:color="auto" w:fill="C4CBC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4CBC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35E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35E62" w:themeFill="accent3" w:themeFillShade="BF"/>
      </w:tcPr>
    </w:tblStylePr>
    <w:tblStylePr w:type="band1Vert">
      <w:tblPr/>
      <w:tcPr>
        <w:shd w:val="clear" w:color="auto" w:fill="B6BEC2" w:themeFill="accent3" w:themeFillTint="7F"/>
      </w:tcPr>
    </w:tblStylePr>
    <w:tblStylePr w:type="band1Horz">
      <w:tblPr/>
      <w:tcPr>
        <w:shd w:val="clear" w:color="auto" w:fill="B6BEC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9EBF8" w:themeFill="accent4" w:themeFillTint="33"/>
    </w:tcPr>
    <w:tblStylePr w:type="firstRow">
      <w:rPr>
        <w:b/>
        <w:bCs/>
      </w:rPr>
      <w:tblPr/>
      <w:tcPr>
        <w:shd w:val="clear" w:color="auto" w:fill="94D7F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4D7F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1698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1698B" w:themeFill="accent4" w:themeFillShade="BF"/>
      </w:tcPr>
    </w:tblStylePr>
    <w:tblStylePr w:type="band1Vert">
      <w:tblPr/>
      <w:tcPr>
        <w:shd w:val="clear" w:color="auto" w:fill="79CDEE" w:themeFill="accent4" w:themeFillTint="7F"/>
      </w:tcPr>
    </w:tblStylePr>
    <w:tblStylePr w:type="band1Horz">
      <w:tblPr/>
      <w:tcPr>
        <w:shd w:val="clear" w:color="auto" w:fill="79CDE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DDDB" w:themeFill="accent5" w:themeFillTint="33"/>
    </w:tcPr>
    <w:tblStylePr w:type="firstRow">
      <w:rPr>
        <w:b/>
        <w:bCs/>
      </w:rPr>
      <w:tblPr/>
      <w:tcPr>
        <w:shd w:val="clear" w:color="auto" w:fill="F3BCB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BCB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52A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52A1F" w:themeFill="accent5" w:themeFillShade="BF"/>
      </w:tcPr>
    </w:tblStylePr>
    <w:tblStylePr w:type="band1Vert">
      <w:tblPr/>
      <w:tcPr>
        <w:shd w:val="clear" w:color="auto" w:fill="F1ABA6" w:themeFill="accent5" w:themeFillTint="7F"/>
      </w:tcPr>
    </w:tblStylePr>
    <w:tblStylePr w:type="band1Horz">
      <w:tblPr/>
      <w:tcPr>
        <w:shd w:val="clear" w:color="auto" w:fill="F1ABA6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0D8" w:themeFill="accent6" w:themeFillTint="33"/>
    </w:tcPr>
    <w:tblStylePr w:type="firstRow">
      <w:rPr>
        <w:b/>
        <w:bCs/>
      </w:rPr>
      <w:tblPr/>
      <w:tcPr>
        <w:shd w:val="clear" w:color="auto" w:fill="C4E2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4E2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2863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28633" w:themeFill="accent6" w:themeFillShade="BF"/>
      </w:tcPr>
    </w:tblStylePr>
    <w:tblStylePr w:type="band1Vert">
      <w:tblPr/>
      <w:tcPr>
        <w:shd w:val="clear" w:color="auto" w:fill="B6DBA0" w:themeFill="accent6" w:themeFillTint="7F"/>
      </w:tcPr>
    </w:tblStylePr>
    <w:tblStylePr w:type="band1Horz">
      <w:tblPr/>
      <w:tcPr>
        <w:shd w:val="clear" w:color="auto" w:fill="B6DB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E840A" w:themeFill="accent2" w:themeFillShade="CC"/>
      </w:tcPr>
    </w:tblStylePr>
    <w:tblStylePr w:type="lastRow">
      <w:rPr>
        <w:b/>
        <w:bCs/>
        <w:color w:val="EE84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B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E840A" w:themeFill="accent2" w:themeFillShade="CC"/>
      </w:tcPr>
    </w:tblStylePr>
    <w:tblStylePr w:type="lastRow">
      <w:rPr>
        <w:b/>
        <w:bCs/>
        <w:color w:val="EE84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6EA" w:themeFill="accent1" w:themeFillTint="3F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5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E840A" w:themeFill="accent2" w:themeFillShade="CC"/>
      </w:tcPr>
    </w:tblStylePr>
    <w:tblStylePr w:type="lastRow">
      <w:rPr>
        <w:b/>
        <w:bCs/>
        <w:color w:val="EE84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CF" w:themeFill="accent2" w:themeFillTint="3F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2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27095" w:themeFill="accent4" w:themeFillShade="CC"/>
      </w:tcPr>
    </w:tblStylePr>
    <w:tblStylePr w:type="lastRow">
      <w:rPr>
        <w:b/>
        <w:bCs/>
        <w:color w:val="12709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FE1" w:themeFill="accent3" w:themeFillTint="3F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F5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6469" w:themeFill="accent3" w:themeFillShade="CC"/>
      </w:tcPr>
    </w:tblStylePr>
    <w:tblStylePr w:type="lastRow">
      <w:rPr>
        <w:b/>
        <w:bCs/>
        <w:color w:val="5864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6F7" w:themeFill="accent4" w:themeFillTint="3F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E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8E36" w:themeFill="accent6" w:themeFillShade="CC"/>
      </w:tcPr>
    </w:tblStylePr>
    <w:tblStylePr w:type="lastRow">
      <w:rPr>
        <w:b/>
        <w:bCs/>
        <w:color w:val="588E3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5D3" w:themeFill="accent5" w:themeFillTint="3F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8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2D21" w:themeFill="accent5" w:themeFillShade="CC"/>
      </w:tcPr>
    </w:tblStylePr>
    <w:tblStylePr w:type="lastRow">
      <w:rPr>
        <w:b/>
        <w:bCs/>
        <w:color w:val="D22D2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DCF" w:themeFill="accent6" w:themeFillTint="3F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A23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A23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A23F" w:themeColor="accent2"/>
        <w:left w:val="single" w:sz="4" w:space="0" w:color="17AE92" w:themeColor="accent1"/>
        <w:bottom w:val="single" w:sz="4" w:space="0" w:color="17AE92" w:themeColor="accent1"/>
        <w:right w:val="single" w:sz="4" w:space="0" w:color="17AE9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B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A23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D685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D6857" w:themeColor="accent1" w:themeShade="99"/>
          <w:insideV w:val="nil"/>
        </w:tcBorders>
        <w:shd w:val="clear" w:color="auto" w:fill="0D685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6857" w:themeFill="accent1" w:themeFillShade="99"/>
      </w:tcPr>
    </w:tblStylePr>
    <w:tblStylePr w:type="band1Vert">
      <w:tblPr/>
      <w:tcPr>
        <w:shd w:val="clear" w:color="auto" w:fill="90F0DE" w:themeFill="accent1" w:themeFillTint="66"/>
      </w:tcPr>
    </w:tblStylePr>
    <w:tblStylePr w:type="band1Horz">
      <w:tblPr/>
      <w:tcPr>
        <w:shd w:val="clear" w:color="auto" w:fill="75ECD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A23F" w:themeColor="accent2"/>
        <w:left w:val="single" w:sz="4" w:space="0" w:color="F7A23F" w:themeColor="accent2"/>
        <w:bottom w:val="single" w:sz="4" w:space="0" w:color="F7A23F" w:themeColor="accent2"/>
        <w:right w:val="single" w:sz="4" w:space="0" w:color="F7A23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5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A23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2630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26307" w:themeColor="accent2" w:themeShade="99"/>
          <w:insideV w:val="nil"/>
        </w:tcBorders>
        <w:shd w:val="clear" w:color="auto" w:fill="B2630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6307" w:themeFill="accent2" w:themeFillShade="99"/>
      </w:tcPr>
    </w:tblStylePr>
    <w:tblStylePr w:type="band1Vert">
      <w:tblPr/>
      <w:tcPr>
        <w:shd w:val="clear" w:color="auto" w:fill="FBD9B2" w:themeFill="accent2" w:themeFillTint="66"/>
      </w:tcPr>
    </w:tblStylePr>
    <w:tblStylePr w:type="band1Horz">
      <w:tblPr/>
      <w:tcPr>
        <w:shd w:val="clear" w:color="auto" w:fill="FBD09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78DBB" w:themeColor="accent4"/>
        <w:left w:val="single" w:sz="4" w:space="0" w:color="6F7E84" w:themeColor="accent3"/>
        <w:bottom w:val="single" w:sz="4" w:space="0" w:color="6F7E84" w:themeColor="accent3"/>
        <w:right w:val="single" w:sz="4" w:space="0" w:color="6F7E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2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78D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4B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4B4F" w:themeColor="accent3" w:themeShade="99"/>
          <w:insideV w:val="nil"/>
        </w:tcBorders>
        <w:shd w:val="clear" w:color="auto" w:fill="424B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B4F" w:themeFill="accent3" w:themeFillShade="99"/>
      </w:tcPr>
    </w:tblStylePr>
    <w:tblStylePr w:type="band1Vert">
      <w:tblPr/>
      <w:tcPr>
        <w:shd w:val="clear" w:color="auto" w:fill="C4CBCE" w:themeFill="accent3" w:themeFillTint="66"/>
      </w:tcPr>
    </w:tblStylePr>
    <w:tblStylePr w:type="band1Horz">
      <w:tblPr/>
      <w:tcPr>
        <w:shd w:val="clear" w:color="auto" w:fill="B6BEC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7E84" w:themeColor="accent3"/>
        <w:left w:val="single" w:sz="4" w:space="0" w:color="178DBB" w:themeColor="accent4"/>
        <w:bottom w:val="single" w:sz="4" w:space="0" w:color="178DBB" w:themeColor="accent4"/>
        <w:right w:val="single" w:sz="4" w:space="0" w:color="178D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F5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7E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E547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5470" w:themeColor="accent4" w:themeShade="99"/>
          <w:insideV w:val="nil"/>
        </w:tcBorders>
        <w:shd w:val="clear" w:color="auto" w:fill="0E547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5470" w:themeFill="accent4" w:themeFillShade="99"/>
      </w:tcPr>
    </w:tblStylePr>
    <w:tblStylePr w:type="band1Vert">
      <w:tblPr/>
      <w:tcPr>
        <w:shd w:val="clear" w:color="auto" w:fill="94D7F1" w:themeFill="accent4" w:themeFillTint="66"/>
      </w:tcPr>
    </w:tblStylePr>
    <w:tblStylePr w:type="band1Horz">
      <w:tblPr/>
      <w:tcPr>
        <w:shd w:val="clear" w:color="auto" w:fill="79CDE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B344" w:themeColor="accent6"/>
        <w:left w:val="single" w:sz="4" w:space="0" w:color="E3584E" w:themeColor="accent5"/>
        <w:bottom w:val="single" w:sz="4" w:space="0" w:color="E3584E" w:themeColor="accent5"/>
        <w:right w:val="single" w:sz="4" w:space="0" w:color="E3584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E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B3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E21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E2119" w:themeColor="accent5" w:themeShade="99"/>
          <w:insideV w:val="nil"/>
        </w:tcBorders>
        <w:shd w:val="clear" w:color="auto" w:fill="9E21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2119" w:themeFill="accent5" w:themeFillShade="99"/>
      </w:tcPr>
    </w:tblStylePr>
    <w:tblStylePr w:type="band1Vert">
      <w:tblPr/>
      <w:tcPr>
        <w:shd w:val="clear" w:color="auto" w:fill="F3BCB8" w:themeFill="accent5" w:themeFillTint="66"/>
      </w:tcPr>
    </w:tblStylePr>
    <w:tblStylePr w:type="band1Horz">
      <w:tblPr/>
      <w:tcPr>
        <w:shd w:val="clear" w:color="auto" w:fill="F1ABA6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584E" w:themeColor="accent5"/>
        <w:left w:val="single" w:sz="4" w:space="0" w:color="6FB344" w:themeColor="accent6"/>
        <w:bottom w:val="single" w:sz="4" w:space="0" w:color="6FB344" w:themeColor="accent6"/>
        <w:right w:val="single" w:sz="4" w:space="0" w:color="6FB344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584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6B2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6B28" w:themeColor="accent6" w:themeShade="99"/>
          <w:insideV w:val="nil"/>
        </w:tcBorders>
        <w:shd w:val="clear" w:color="auto" w:fill="426B2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6B28" w:themeFill="accent6" w:themeFillShade="99"/>
      </w:tcPr>
    </w:tblStylePr>
    <w:tblStylePr w:type="band1Vert">
      <w:tblPr/>
      <w:tcPr>
        <w:shd w:val="clear" w:color="auto" w:fill="C4E2B2" w:themeFill="accent6" w:themeFillTint="66"/>
      </w:tcPr>
    </w:tblStylePr>
    <w:tblStylePr w:type="band1Horz">
      <w:tblPr/>
      <w:tcPr>
        <w:shd w:val="clear" w:color="auto" w:fill="B6DB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256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256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256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5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56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7AE9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564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1826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1826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26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826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A23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520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E7B0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E7B0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7B0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7B09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7E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3E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5E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5E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E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E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78DB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B45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1698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1698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698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698B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584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1C1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52A1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52A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A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2A1F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B344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922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863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863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863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8633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C2563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C256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56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563"/>
  </w:style>
  <w:style w:type="character" w:styleId="Emphasis">
    <w:name w:val="Emphasis"/>
    <w:basedOn w:val="DefaultParagraphFont"/>
    <w:uiPriority w:val="20"/>
    <w:semiHidden/>
    <w:unhideWhenUsed/>
    <w:qFormat/>
    <w:rsid w:val="002C256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C256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256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256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C256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C2563"/>
    <w:rPr>
      <w:color w:val="885BA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C25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2563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563"/>
    <w:rPr>
      <w:szCs w:val="20"/>
    </w:rPr>
  </w:style>
  <w:style w:type="table" w:styleId="GridTable1Light">
    <w:name w:val="Grid Table 1 Light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90F0DE" w:themeColor="accent1" w:themeTint="66"/>
        <w:left w:val="single" w:sz="4" w:space="0" w:color="90F0DE" w:themeColor="accent1" w:themeTint="66"/>
        <w:bottom w:val="single" w:sz="4" w:space="0" w:color="90F0DE" w:themeColor="accent1" w:themeTint="66"/>
        <w:right w:val="single" w:sz="4" w:space="0" w:color="90F0DE" w:themeColor="accent1" w:themeTint="66"/>
        <w:insideH w:val="single" w:sz="4" w:space="0" w:color="90F0DE" w:themeColor="accent1" w:themeTint="66"/>
        <w:insideV w:val="single" w:sz="4" w:space="0" w:color="90F0D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8E9C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8E9C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BD9B2" w:themeColor="accent2" w:themeTint="66"/>
        <w:left w:val="single" w:sz="4" w:space="0" w:color="FBD9B2" w:themeColor="accent2" w:themeTint="66"/>
        <w:bottom w:val="single" w:sz="4" w:space="0" w:color="FBD9B2" w:themeColor="accent2" w:themeTint="66"/>
        <w:right w:val="single" w:sz="4" w:space="0" w:color="FBD9B2" w:themeColor="accent2" w:themeTint="66"/>
        <w:insideH w:val="single" w:sz="4" w:space="0" w:color="FBD9B2" w:themeColor="accent2" w:themeTint="66"/>
        <w:insideV w:val="single" w:sz="4" w:space="0" w:color="FBD9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AC78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C7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C4CBCE" w:themeColor="accent3" w:themeTint="66"/>
        <w:left w:val="single" w:sz="4" w:space="0" w:color="C4CBCE" w:themeColor="accent3" w:themeTint="66"/>
        <w:bottom w:val="single" w:sz="4" w:space="0" w:color="C4CBCE" w:themeColor="accent3" w:themeTint="66"/>
        <w:right w:val="single" w:sz="4" w:space="0" w:color="C4CBCE" w:themeColor="accent3" w:themeTint="66"/>
        <w:insideH w:val="single" w:sz="4" w:space="0" w:color="C4CBCE" w:themeColor="accent3" w:themeTint="66"/>
        <w:insideV w:val="single" w:sz="4" w:space="0" w:color="C4CBC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7B1B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7B1B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94D7F1" w:themeColor="accent4" w:themeTint="66"/>
        <w:left w:val="single" w:sz="4" w:space="0" w:color="94D7F1" w:themeColor="accent4" w:themeTint="66"/>
        <w:bottom w:val="single" w:sz="4" w:space="0" w:color="94D7F1" w:themeColor="accent4" w:themeTint="66"/>
        <w:right w:val="single" w:sz="4" w:space="0" w:color="94D7F1" w:themeColor="accent4" w:themeTint="66"/>
        <w:insideH w:val="single" w:sz="4" w:space="0" w:color="94D7F1" w:themeColor="accent4" w:themeTint="66"/>
        <w:insideV w:val="single" w:sz="4" w:space="0" w:color="94D7F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EC3E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EC3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84BD1"/>
    <w:pPr>
      <w:spacing w:after="0" w:line="240" w:lineRule="auto"/>
    </w:pPr>
    <w:tblPr>
      <w:tblStyleRowBandSize w:val="1"/>
      <w:tblStyleColBandSize w:val="1"/>
      <w:tblBorders>
        <w:top w:val="single" w:sz="4" w:space="0" w:color="F3BCB8" w:themeColor="accent5" w:themeTint="66"/>
        <w:left w:val="single" w:sz="4" w:space="0" w:color="F3BCB8" w:themeColor="accent5" w:themeTint="66"/>
        <w:bottom w:val="single" w:sz="4" w:space="0" w:color="F3BCB8" w:themeColor="accent5" w:themeTint="66"/>
        <w:right w:val="single" w:sz="4" w:space="0" w:color="F3BCB8" w:themeColor="accent5" w:themeTint="66"/>
        <w:insideH w:val="single" w:sz="4" w:space="0" w:color="F3BCB8" w:themeColor="accent5" w:themeTint="66"/>
        <w:insideV w:val="single" w:sz="4" w:space="0" w:color="F3BCB8" w:themeColor="accent5" w:themeTint="66"/>
      </w:tblBorders>
      <w:tblCellMar>
        <w:left w:w="0" w:type="dxa"/>
        <w:right w:w="0" w:type="dxa"/>
      </w:tblCellMar>
    </w:tblPr>
    <w:tblStylePr w:type="firstRow">
      <w:rPr>
        <w:b w:val="0"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EE9A9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C4E2B2" w:themeColor="accent6" w:themeTint="66"/>
        <w:left w:val="single" w:sz="4" w:space="0" w:color="C4E2B2" w:themeColor="accent6" w:themeTint="66"/>
        <w:bottom w:val="single" w:sz="4" w:space="0" w:color="C4E2B2" w:themeColor="accent6" w:themeTint="66"/>
        <w:right w:val="single" w:sz="4" w:space="0" w:color="C4E2B2" w:themeColor="accent6" w:themeTint="66"/>
        <w:insideH w:val="single" w:sz="4" w:space="0" w:color="C4E2B2" w:themeColor="accent6" w:themeTint="66"/>
        <w:insideV w:val="single" w:sz="4" w:space="0" w:color="C4E2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7D3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7D3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58E9CD" w:themeColor="accent1" w:themeTint="99"/>
        <w:bottom w:val="single" w:sz="2" w:space="0" w:color="58E9CD" w:themeColor="accent1" w:themeTint="99"/>
        <w:insideH w:val="single" w:sz="2" w:space="0" w:color="58E9CD" w:themeColor="accent1" w:themeTint="99"/>
        <w:insideV w:val="single" w:sz="2" w:space="0" w:color="58E9C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8E9C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8E9C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FAC78B" w:themeColor="accent2" w:themeTint="99"/>
        <w:bottom w:val="single" w:sz="2" w:space="0" w:color="FAC78B" w:themeColor="accent2" w:themeTint="99"/>
        <w:insideH w:val="single" w:sz="2" w:space="0" w:color="FAC78B" w:themeColor="accent2" w:themeTint="99"/>
        <w:insideV w:val="single" w:sz="2" w:space="0" w:color="FAC78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C78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C78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A7B1B5" w:themeColor="accent3" w:themeTint="99"/>
        <w:bottom w:val="single" w:sz="2" w:space="0" w:color="A7B1B5" w:themeColor="accent3" w:themeTint="99"/>
        <w:insideH w:val="single" w:sz="2" w:space="0" w:color="A7B1B5" w:themeColor="accent3" w:themeTint="99"/>
        <w:insideV w:val="single" w:sz="2" w:space="0" w:color="A7B1B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7B1B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7B1B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5EC3EB" w:themeColor="accent4" w:themeTint="99"/>
        <w:bottom w:val="single" w:sz="2" w:space="0" w:color="5EC3EB" w:themeColor="accent4" w:themeTint="99"/>
        <w:insideH w:val="single" w:sz="2" w:space="0" w:color="5EC3EB" w:themeColor="accent4" w:themeTint="99"/>
        <w:insideV w:val="single" w:sz="2" w:space="0" w:color="5EC3E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EC3E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EC3E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EE9A94" w:themeColor="accent5" w:themeTint="99"/>
        <w:bottom w:val="single" w:sz="2" w:space="0" w:color="EE9A94" w:themeColor="accent5" w:themeTint="99"/>
        <w:insideH w:val="single" w:sz="2" w:space="0" w:color="EE9A94" w:themeColor="accent5" w:themeTint="99"/>
        <w:insideV w:val="single" w:sz="2" w:space="0" w:color="EE9A9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9A9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9A9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2" w:space="0" w:color="A7D38C" w:themeColor="accent6" w:themeTint="99"/>
        <w:bottom w:val="single" w:sz="2" w:space="0" w:color="A7D38C" w:themeColor="accent6" w:themeTint="99"/>
        <w:insideH w:val="single" w:sz="2" w:space="0" w:color="A7D38C" w:themeColor="accent6" w:themeTint="99"/>
        <w:insideV w:val="single" w:sz="2" w:space="0" w:color="A7D3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7D3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7D3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GridTable3">
    <w:name w:val="Grid Table 3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8E9CD" w:themeColor="accent1" w:themeTint="99"/>
        <w:left w:val="single" w:sz="4" w:space="0" w:color="58E9CD" w:themeColor="accent1" w:themeTint="99"/>
        <w:bottom w:val="single" w:sz="4" w:space="0" w:color="58E9CD" w:themeColor="accent1" w:themeTint="99"/>
        <w:right w:val="single" w:sz="4" w:space="0" w:color="58E9CD" w:themeColor="accent1" w:themeTint="99"/>
        <w:insideH w:val="single" w:sz="4" w:space="0" w:color="58E9CD" w:themeColor="accent1" w:themeTint="99"/>
        <w:insideV w:val="single" w:sz="4" w:space="0" w:color="58E9C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  <w:tblStylePr w:type="neCell">
      <w:tblPr/>
      <w:tcPr>
        <w:tcBorders>
          <w:bottom w:val="single" w:sz="4" w:space="0" w:color="58E9CD" w:themeColor="accent1" w:themeTint="99"/>
        </w:tcBorders>
      </w:tcPr>
    </w:tblStylePr>
    <w:tblStylePr w:type="nwCell">
      <w:tblPr/>
      <w:tcPr>
        <w:tcBorders>
          <w:bottom w:val="single" w:sz="4" w:space="0" w:color="58E9CD" w:themeColor="accent1" w:themeTint="99"/>
        </w:tcBorders>
      </w:tcPr>
    </w:tblStylePr>
    <w:tblStylePr w:type="seCell">
      <w:tblPr/>
      <w:tcPr>
        <w:tcBorders>
          <w:top w:val="single" w:sz="4" w:space="0" w:color="58E9CD" w:themeColor="accent1" w:themeTint="99"/>
        </w:tcBorders>
      </w:tcPr>
    </w:tblStylePr>
    <w:tblStylePr w:type="swCell">
      <w:tblPr/>
      <w:tcPr>
        <w:tcBorders>
          <w:top w:val="single" w:sz="4" w:space="0" w:color="58E9CD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AC78B" w:themeColor="accent2" w:themeTint="99"/>
        <w:left w:val="single" w:sz="4" w:space="0" w:color="FAC78B" w:themeColor="accent2" w:themeTint="99"/>
        <w:bottom w:val="single" w:sz="4" w:space="0" w:color="FAC78B" w:themeColor="accent2" w:themeTint="99"/>
        <w:right w:val="single" w:sz="4" w:space="0" w:color="FAC78B" w:themeColor="accent2" w:themeTint="99"/>
        <w:insideH w:val="single" w:sz="4" w:space="0" w:color="FAC78B" w:themeColor="accent2" w:themeTint="99"/>
        <w:insideV w:val="single" w:sz="4" w:space="0" w:color="FAC78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  <w:tblStylePr w:type="neCell">
      <w:tblPr/>
      <w:tcPr>
        <w:tcBorders>
          <w:bottom w:val="single" w:sz="4" w:space="0" w:color="FAC78B" w:themeColor="accent2" w:themeTint="99"/>
        </w:tcBorders>
      </w:tcPr>
    </w:tblStylePr>
    <w:tblStylePr w:type="nwCell">
      <w:tblPr/>
      <w:tcPr>
        <w:tcBorders>
          <w:bottom w:val="single" w:sz="4" w:space="0" w:color="FAC78B" w:themeColor="accent2" w:themeTint="99"/>
        </w:tcBorders>
      </w:tcPr>
    </w:tblStylePr>
    <w:tblStylePr w:type="seCell">
      <w:tblPr/>
      <w:tcPr>
        <w:tcBorders>
          <w:top w:val="single" w:sz="4" w:space="0" w:color="FAC78B" w:themeColor="accent2" w:themeTint="99"/>
        </w:tcBorders>
      </w:tcPr>
    </w:tblStylePr>
    <w:tblStylePr w:type="swCell">
      <w:tblPr/>
      <w:tcPr>
        <w:tcBorders>
          <w:top w:val="single" w:sz="4" w:space="0" w:color="FAC78B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B1B5" w:themeColor="accent3" w:themeTint="99"/>
        <w:left w:val="single" w:sz="4" w:space="0" w:color="A7B1B5" w:themeColor="accent3" w:themeTint="99"/>
        <w:bottom w:val="single" w:sz="4" w:space="0" w:color="A7B1B5" w:themeColor="accent3" w:themeTint="99"/>
        <w:right w:val="single" w:sz="4" w:space="0" w:color="A7B1B5" w:themeColor="accent3" w:themeTint="99"/>
        <w:insideH w:val="single" w:sz="4" w:space="0" w:color="A7B1B5" w:themeColor="accent3" w:themeTint="99"/>
        <w:insideV w:val="single" w:sz="4" w:space="0" w:color="A7B1B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  <w:tblStylePr w:type="neCell">
      <w:tblPr/>
      <w:tcPr>
        <w:tcBorders>
          <w:bottom w:val="single" w:sz="4" w:space="0" w:color="A7B1B5" w:themeColor="accent3" w:themeTint="99"/>
        </w:tcBorders>
      </w:tcPr>
    </w:tblStylePr>
    <w:tblStylePr w:type="nwCell">
      <w:tblPr/>
      <w:tcPr>
        <w:tcBorders>
          <w:bottom w:val="single" w:sz="4" w:space="0" w:color="A7B1B5" w:themeColor="accent3" w:themeTint="99"/>
        </w:tcBorders>
      </w:tcPr>
    </w:tblStylePr>
    <w:tblStylePr w:type="seCell">
      <w:tblPr/>
      <w:tcPr>
        <w:tcBorders>
          <w:top w:val="single" w:sz="4" w:space="0" w:color="A7B1B5" w:themeColor="accent3" w:themeTint="99"/>
        </w:tcBorders>
      </w:tcPr>
    </w:tblStylePr>
    <w:tblStylePr w:type="swCell">
      <w:tblPr/>
      <w:tcPr>
        <w:tcBorders>
          <w:top w:val="single" w:sz="4" w:space="0" w:color="A7B1B5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EC3EB" w:themeColor="accent4" w:themeTint="99"/>
        <w:left w:val="single" w:sz="4" w:space="0" w:color="5EC3EB" w:themeColor="accent4" w:themeTint="99"/>
        <w:bottom w:val="single" w:sz="4" w:space="0" w:color="5EC3EB" w:themeColor="accent4" w:themeTint="99"/>
        <w:right w:val="single" w:sz="4" w:space="0" w:color="5EC3EB" w:themeColor="accent4" w:themeTint="99"/>
        <w:insideH w:val="single" w:sz="4" w:space="0" w:color="5EC3EB" w:themeColor="accent4" w:themeTint="99"/>
        <w:insideV w:val="single" w:sz="4" w:space="0" w:color="5EC3E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  <w:tblStylePr w:type="neCell">
      <w:tblPr/>
      <w:tcPr>
        <w:tcBorders>
          <w:bottom w:val="single" w:sz="4" w:space="0" w:color="5EC3EB" w:themeColor="accent4" w:themeTint="99"/>
        </w:tcBorders>
      </w:tcPr>
    </w:tblStylePr>
    <w:tblStylePr w:type="nwCell">
      <w:tblPr/>
      <w:tcPr>
        <w:tcBorders>
          <w:bottom w:val="single" w:sz="4" w:space="0" w:color="5EC3EB" w:themeColor="accent4" w:themeTint="99"/>
        </w:tcBorders>
      </w:tcPr>
    </w:tblStylePr>
    <w:tblStylePr w:type="seCell">
      <w:tblPr/>
      <w:tcPr>
        <w:tcBorders>
          <w:top w:val="single" w:sz="4" w:space="0" w:color="5EC3EB" w:themeColor="accent4" w:themeTint="99"/>
        </w:tcBorders>
      </w:tcPr>
    </w:tblStylePr>
    <w:tblStylePr w:type="swCell">
      <w:tblPr/>
      <w:tcPr>
        <w:tcBorders>
          <w:top w:val="single" w:sz="4" w:space="0" w:color="5EC3EB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EE9A94" w:themeColor="accent5" w:themeTint="99"/>
        <w:left w:val="single" w:sz="4" w:space="0" w:color="EE9A94" w:themeColor="accent5" w:themeTint="99"/>
        <w:bottom w:val="single" w:sz="4" w:space="0" w:color="EE9A94" w:themeColor="accent5" w:themeTint="99"/>
        <w:right w:val="single" w:sz="4" w:space="0" w:color="EE9A94" w:themeColor="accent5" w:themeTint="99"/>
        <w:insideH w:val="single" w:sz="4" w:space="0" w:color="EE9A94" w:themeColor="accent5" w:themeTint="99"/>
        <w:insideV w:val="single" w:sz="4" w:space="0" w:color="EE9A9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  <w:tblStylePr w:type="neCell">
      <w:tblPr/>
      <w:tcPr>
        <w:tcBorders>
          <w:bottom w:val="single" w:sz="4" w:space="0" w:color="EE9A94" w:themeColor="accent5" w:themeTint="99"/>
        </w:tcBorders>
      </w:tcPr>
    </w:tblStylePr>
    <w:tblStylePr w:type="nwCell">
      <w:tblPr/>
      <w:tcPr>
        <w:tcBorders>
          <w:bottom w:val="single" w:sz="4" w:space="0" w:color="EE9A94" w:themeColor="accent5" w:themeTint="99"/>
        </w:tcBorders>
      </w:tcPr>
    </w:tblStylePr>
    <w:tblStylePr w:type="seCell">
      <w:tblPr/>
      <w:tcPr>
        <w:tcBorders>
          <w:top w:val="single" w:sz="4" w:space="0" w:color="EE9A94" w:themeColor="accent5" w:themeTint="99"/>
        </w:tcBorders>
      </w:tcPr>
    </w:tblStylePr>
    <w:tblStylePr w:type="swCell">
      <w:tblPr/>
      <w:tcPr>
        <w:tcBorders>
          <w:top w:val="single" w:sz="4" w:space="0" w:color="EE9A9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D38C" w:themeColor="accent6" w:themeTint="99"/>
        <w:left w:val="single" w:sz="4" w:space="0" w:color="A7D38C" w:themeColor="accent6" w:themeTint="99"/>
        <w:bottom w:val="single" w:sz="4" w:space="0" w:color="A7D38C" w:themeColor="accent6" w:themeTint="99"/>
        <w:right w:val="single" w:sz="4" w:space="0" w:color="A7D38C" w:themeColor="accent6" w:themeTint="99"/>
        <w:insideH w:val="single" w:sz="4" w:space="0" w:color="A7D38C" w:themeColor="accent6" w:themeTint="99"/>
        <w:insideV w:val="single" w:sz="4" w:space="0" w:color="A7D3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  <w:tblStylePr w:type="neCell">
      <w:tblPr/>
      <w:tcPr>
        <w:tcBorders>
          <w:bottom w:val="single" w:sz="4" w:space="0" w:color="A7D38C" w:themeColor="accent6" w:themeTint="99"/>
        </w:tcBorders>
      </w:tcPr>
    </w:tblStylePr>
    <w:tblStylePr w:type="nwCell">
      <w:tblPr/>
      <w:tcPr>
        <w:tcBorders>
          <w:bottom w:val="single" w:sz="4" w:space="0" w:color="A7D38C" w:themeColor="accent6" w:themeTint="99"/>
        </w:tcBorders>
      </w:tcPr>
    </w:tblStylePr>
    <w:tblStylePr w:type="seCell">
      <w:tblPr/>
      <w:tcPr>
        <w:tcBorders>
          <w:top w:val="single" w:sz="4" w:space="0" w:color="A7D38C" w:themeColor="accent6" w:themeTint="99"/>
        </w:tcBorders>
      </w:tcPr>
    </w:tblStylePr>
    <w:tblStylePr w:type="swCell">
      <w:tblPr/>
      <w:tcPr>
        <w:tcBorders>
          <w:top w:val="single" w:sz="4" w:space="0" w:color="A7D3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8E9CD" w:themeColor="accent1" w:themeTint="99"/>
        <w:left w:val="single" w:sz="4" w:space="0" w:color="58E9CD" w:themeColor="accent1" w:themeTint="99"/>
        <w:bottom w:val="single" w:sz="4" w:space="0" w:color="58E9CD" w:themeColor="accent1" w:themeTint="99"/>
        <w:right w:val="single" w:sz="4" w:space="0" w:color="58E9CD" w:themeColor="accent1" w:themeTint="99"/>
        <w:insideH w:val="single" w:sz="4" w:space="0" w:color="58E9CD" w:themeColor="accent1" w:themeTint="99"/>
        <w:insideV w:val="single" w:sz="4" w:space="0" w:color="58E9C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AE92" w:themeColor="accent1"/>
          <w:left w:val="single" w:sz="4" w:space="0" w:color="17AE92" w:themeColor="accent1"/>
          <w:bottom w:val="single" w:sz="4" w:space="0" w:color="17AE92" w:themeColor="accent1"/>
          <w:right w:val="single" w:sz="4" w:space="0" w:color="17AE92" w:themeColor="accent1"/>
          <w:insideH w:val="nil"/>
          <w:insideV w:val="nil"/>
        </w:tcBorders>
        <w:shd w:val="clear" w:color="auto" w:fill="17AE92" w:themeFill="accent1"/>
      </w:tcPr>
    </w:tblStylePr>
    <w:tblStylePr w:type="lastRow">
      <w:rPr>
        <w:b/>
        <w:bCs/>
      </w:rPr>
      <w:tblPr/>
      <w:tcPr>
        <w:tcBorders>
          <w:top w:val="double" w:sz="4" w:space="0" w:color="17AE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AC78B" w:themeColor="accent2" w:themeTint="99"/>
        <w:left w:val="single" w:sz="4" w:space="0" w:color="FAC78B" w:themeColor="accent2" w:themeTint="99"/>
        <w:bottom w:val="single" w:sz="4" w:space="0" w:color="FAC78B" w:themeColor="accent2" w:themeTint="99"/>
        <w:right w:val="single" w:sz="4" w:space="0" w:color="FAC78B" w:themeColor="accent2" w:themeTint="99"/>
        <w:insideH w:val="single" w:sz="4" w:space="0" w:color="FAC78B" w:themeColor="accent2" w:themeTint="99"/>
        <w:insideV w:val="single" w:sz="4" w:space="0" w:color="FAC78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A23F" w:themeColor="accent2"/>
          <w:left w:val="single" w:sz="4" w:space="0" w:color="F7A23F" w:themeColor="accent2"/>
          <w:bottom w:val="single" w:sz="4" w:space="0" w:color="F7A23F" w:themeColor="accent2"/>
          <w:right w:val="single" w:sz="4" w:space="0" w:color="F7A23F" w:themeColor="accent2"/>
          <w:insideH w:val="nil"/>
          <w:insideV w:val="nil"/>
        </w:tcBorders>
        <w:shd w:val="clear" w:color="auto" w:fill="F7A23F" w:themeFill="accent2"/>
      </w:tcPr>
    </w:tblStylePr>
    <w:tblStylePr w:type="lastRow">
      <w:rPr>
        <w:b/>
        <w:bCs/>
      </w:rPr>
      <w:tblPr/>
      <w:tcPr>
        <w:tcBorders>
          <w:top w:val="double" w:sz="4" w:space="0" w:color="F7A23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B1B5" w:themeColor="accent3" w:themeTint="99"/>
        <w:left w:val="single" w:sz="4" w:space="0" w:color="A7B1B5" w:themeColor="accent3" w:themeTint="99"/>
        <w:bottom w:val="single" w:sz="4" w:space="0" w:color="A7B1B5" w:themeColor="accent3" w:themeTint="99"/>
        <w:right w:val="single" w:sz="4" w:space="0" w:color="A7B1B5" w:themeColor="accent3" w:themeTint="99"/>
        <w:insideH w:val="single" w:sz="4" w:space="0" w:color="A7B1B5" w:themeColor="accent3" w:themeTint="99"/>
        <w:insideV w:val="single" w:sz="4" w:space="0" w:color="A7B1B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7E84" w:themeColor="accent3"/>
          <w:left w:val="single" w:sz="4" w:space="0" w:color="6F7E84" w:themeColor="accent3"/>
          <w:bottom w:val="single" w:sz="4" w:space="0" w:color="6F7E84" w:themeColor="accent3"/>
          <w:right w:val="single" w:sz="4" w:space="0" w:color="6F7E84" w:themeColor="accent3"/>
          <w:insideH w:val="nil"/>
          <w:insideV w:val="nil"/>
        </w:tcBorders>
        <w:shd w:val="clear" w:color="auto" w:fill="6F7E84" w:themeFill="accent3"/>
      </w:tcPr>
    </w:tblStylePr>
    <w:tblStylePr w:type="lastRow">
      <w:rPr>
        <w:b/>
        <w:bCs/>
      </w:rPr>
      <w:tblPr/>
      <w:tcPr>
        <w:tcBorders>
          <w:top w:val="double" w:sz="4" w:space="0" w:color="6F7E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EC3EB" w:themeColor="accent4" w:themeTint="99"/>
        <w:left w:val="single" w:sz="4" w:space="0" w:color="5EC3EB" w:themeColor="accent4" w:themeTint="99"/>
        <w:bottom w:val="single" w:sz="4" w:space="0" w:color="5EC3EB" w:themeColor="accent4" w:themeTint="99"/>
        <w:right w:val="single" w:sz="4" w:space="0" w:color="5EC3EB" w:themeColor="accent4" w:themeTint="99"/>
        <w:insideH w:val="single" w:sz="4" w:space="0" w:color="5EC3EB" w:themeColor="accent4" w:themeTint="99"/>
        <w:insideV w:val="single" w:sz="4" w:space="0" w:color="5EC3E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8DBB" w:themeColor="accent4"/>
          <w:left w:val="single" w:sz="4" w:space="0" w:color="178DBB" w:themeColor="accent4"/>
          <w:bottom w:val="single" w:sz="4" w:space="0" w:color="178DBB" w:themeColor="accent4"/>
          <w:right w:val="single" w:sz="4" w:space="0" w:color="178DBB" w:themeColor="accent4"/>
          <w:insideH w:val="nil"/>
          <w:insideV w:val="nil"/>
        </w:tcBorders>
        <w:shd w:val="clear" w:color="auto" w:fill="178DBB" w:themeFill="accent4"/>
      </w:tcPr>
    </w:tblStylePr>
    <w:tblStylePr w:type="lastRow">
      <w:rPr>
        <w:b/>
        <w:bCs/>
      </w:rPr>
      <w:tblPr/>
      <w:tcPr>
        <w:tcBorders>
          <w:top w:val="double" w:sz="4" w:space="0" w:color="178D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EE9A94" w:themeColor="accent5" w:themeTint="99"/>
        <w:left w:val="single" w:sz="4" w:space="0" w:color="EE9A94" w:themeColor="accent5" w:themeTint="99"/>
        <w:bottom w:val="single" w:sz="4" w:space="0" w:color="EE9A94" w:themeColor="accent5" w:themeTint="99"/>
        <w:right w:val="single" w:sz="4" w:space="0" w:color="EE9A94" w:themeColor="accent5" w:themeTint="99"/>
        <w:insideH w:val="single" w:sz="4" w:space="0" w:color="EE9A94" w:themeColor="accent5" w:themeTint="99"/>
        <w:insideV w:val="single" w:sz="4" w:space="0" w:color="EE9A9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584E" w:themeColor="accent5"/>
          <w:left w:val="single" w:sz="4" w:space="0" w:color="E3584E" w:themeColor="accent5"/>
          <w:bottom w:val="single" w:sz="4" w:space="0" w:color="E3584E" w:themeColor="accent5"/>
          <w:right w:val="single" w:sz="4" w:space="0" w:color="E3584E" w:themeColor="accent5"/>
          <w:insideH w:val="nil"/>
          <w:insideV w:val="nil"/>
        </w:tcBorders>
        <w:shd w:val="clear" w:color="auto" w:fill="E3584E" w:themeFill="accent5"/>
      </w:tcPr>
    </w:tblStylePr>
    <w:tblStylePr w:type="lastRow">
      <w:rPr>
        <w:b/>
        <w:bCs/>
      </w:rPr>
      <w:tblPr/>
      <w:tcPr>
        <w:tcBorders>
          <w:top w:val="double" w:sz="4" w:space="0" w:color="E3584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D38C" w:themeColor="accent6" w:themeTint="99"/>
        <w:left w:val="single" w:sz="4" w:space="0" w:color="A7D38C" w:themeColor="accent6" w:themeTint="99"/>
        <w:bottom w:val="single" w:sz="4" w:space="0" w:color="A7D38C" w:themeColor="accent6" w:themeTint="99"/>
        <w:right w:val="single" w:sz="4" w:space="0" w:color="A7D38C" w:themeColor="accent6" w:themeTint="99"/>
        <w:insideH w:val="single" w:sz="4" w:space="0" w:color="A7D38C" w:themeColor="accent6" w:themeTint="99"/>
        <w:insideV w:val="single" w:sz="4" w:space="0" w:color="A7D3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B344" w:themeColor="accent6"/>
          <w:left w:val="single" w:sz="4" w:space="0" w:color="6FB344" w:themeColor="accent6"/>
          <w:bottom w:val="single" w:sz="4" w:space="0" w:color="6FB344" w:themeColor="accent6"/>
          <w:right w:val="single" w:sz="4" w:space="0" w:color="6FB344" w:themeColor="accent6"/>
          <w:insideH w:val="nil"/>
          <w:insideV w:val="nil"/>
        </w:tcBorders>
        <w:shd w:val="clear" w:color="auto" w:fill="6FB344" w:themeFill="accent6"/>
      </w:tcPr>
    </w:tblStylePr>
    <w:tblStylePr w:type="lastRow">
      <w:rPr>
        <w:b/>
        <w:bCs/>
      </w:rPr>
      <w:tblPr/>
      <w:tcPr>
        <w:tcBorders>
          <w:top w:val="double" w:sz="4" w:space="0" w:color="6FB3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7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AE9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AE9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7AE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7AE92" w:themeFill="accent1"/>
      </w:tcPr>
    </w:tblStylePr>
    <w:tblStylePr w:type="band1Vert">
      <w:tblPr/>
      <w:tcPr>
        <w:shd w:val="clear" w:color="auto" w:fill="90F0DE" w:themeFill="accent1" w:themeFillTint="66"/>
      </w:tcPr>
    </w:tblStylePr>
    <w:tblStylePr w:type="band1Horz">
      <w:tblPr/>
      <w:tcPr>
        <w:shd w:val="clear" w:color="auto" w:fill="90F0DE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C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A23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A23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A23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A23F" w:themeFill="accent2"/>
      </w:tcPr>
    </w:tblStylePr>
    <w:tblStylePr w:type="band1Vert">
      <w:tblPr/>
      <w:tcPr>
        <w:shd w:val="clear" w:color="auto" w:fill="FBD9B2" w:themeFill="accent2" w:themeFillTint="66"/>
      </w:tcPr>
    </w:tblStylePr>
    <w:tblStylePr w:type="band1Horz">
      <w:tblPr/>
      <w:tcPr>
        <w:shd w:val="clear" w:color="auto" w:fill="FBD9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5E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7E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7E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7E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7E84" w:themeFill="accent3"/>
      </w:tcPr>
    </w:tblStylePr>
    <w:tblStylePr w:type="band1Vert">
      <w:tblPr/>
      <w:tcPr>
        <w:shd w:val="clear" w:color="auto" w:fill="C4CBCE" w:themeFill="accent3" w:themeFillTint="66"/>
      </w:tcPr>
    </w:tblStylePr>
    <w:tblStylePr w:type="band1Horz">
      <w:tblPr/>
      <w:tcPr>
        <w:shd w:val="clear" w:color="auto" w:fill="C4CBC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EBF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8DB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78DB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78D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78DBB" w:themeFill="accent4"/>
      </w:tcPr>
    </w:tblStylePr>
    <w:tblStylePr w:type="band1Vert">
      <w:tblPr/>
      <w:tcPr>
        <w:shd w:val="clear" w:color="auto" w:fill="94D7F1" w:themeFill="accent4" w:themeFillTint="66"/>
      </w:tcPr>
    </w:tblStylePr>
    <w:tblStylePr w:type="band1Horz">
      <w:tblPr/>
      <w:tcPr>
        <w:shd w:val="clear" w:color="auto" w:fill="94D7F1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DD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584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584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584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584E" w:themeFill="accent5"/>
      </w:tcPr>
    </w:tblStylePr>
    <w:tblStylePr w:type="band1Vert">
      <w:tblPr/>
      <w:tcPr>
        <w:shd w:val="clear" w:color="auto" w:fill="F3BCB8" w:themeFill="accent5" w:themeFillTint="66"/>
      </w:tcPr>
    </w:tblStylePr>
    <w:tblStylePr w:type="band1Horz">
      <w:tblPr/>
      <w:tcPr>
        <w:shd w:val="clear" w:color="auto" w:fill="F3BCB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0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B34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B34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B3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B344" w:themeFill="accent6"/>
      </w:tcPr>
    </w:tblStylePr>
    <w:tblStylePr w:type="band1Vert">
      <w:tblPr/>
      <w:tcPr>
        <w:shd w:val="clear" w:color="auto" w:fill="C4E2B2" w:themeFill="accent6" w:themeFillTint="66"/>
      </w:tcPr>
    </w:tblStylePr>
    <w:tblStylePr w:type="band1Horz">
      <w:tblPr/>
      <w:tcPr>
        <w:shd w:val="clear" w:color="auto" w:fill="C4E2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C2563"/>
    <w:pPr>
      <w:spacing w:after="0" w:line="240" w:lineRule="auto"/>
    </w:pPr>
    <w:rPr>
      <w:color w:val="11826C" w:themeColor="accent1" w:themeShade="BF"/>
    </w:rPr>
    <w:tblPr>
      <w:tblStyleRowBandSize w:val="1"/>
      <w:tblStyleColBandSize w:val="1"/>
      <w:tblBorders>
        <w:top w:val="single" w:sz="4" w:space="0" w:color="58E9CD" w:themeColor="accent1" w:themeTint="99"/>
        <w:left w:val="single" w:sz="4" w:space="0" w:color="58E9CD" w:themeColor="accent1" w:themeTint="99"/>
        <w:bottom w:val="single" w:sz="4" w:space="0" w:color="58E9CD" w:themeColor="accent1" w:themeTint="99"/>
        <w:right w:val="single" w:sz="4" w:space="0" w:color="58E9CD" w:themeColor="accent1" w:themeTint="99"/>
        <w:insideH w:val="single" w:sz="4" w:space="0" w:color="58E9CD" w:themeColor="accent1" w:themeTint="99"/>
        <w:insideV w:val="single" w:sz="4" w:space="0" w:color="58E9C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8E9C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8E9C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C2563"/>
    <w:pPr>
      <w:spacing w:after="0" w:line="240" w:lineRule="auto"/>
    </w:pPr>
    <w:rPr>
      <w:color w:val="DE7B09" w:themeColor="accent2" w:themeShade="BF"/>
    </w:rPr>
    <w:tblPr>
      <w:tblStyleRowBandSize w:val="1"/>
      <w:tblStyleColBandSize w:val="1"/>
      <w:tblBorders>
        <w:top w:val="single" w:sz="4" w:space="0" w:color="FAC78B" w:themeColor="accent2" w:themeTint="99"/>
        <w:left w:val="single" w:sz="4" w:space="0" w:color="FAC78B" w:themeColor="accent2" w:themeTint="99"/>
        <w:bottom w:val="single" w:sz="4" w:space="0" w:color="FAC78B" w:themeColor="accent2" w:themeTint="99"/>
        <w:right w:val="single" w:sz="4" w:space="0" w:color="FAC78B" w:themeColor="accent2" w:themeTint="99"/>
        <w:insideH w:val="single" w:sz="4" w:space="0" w:color="FAC78B" w:themeColor="accent2" w:themeTint="99"/>
        <w:insideV w:val="single" w:sz="4" w:space="0" w:color="FAC78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AC78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C7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C2563"/>
    <w:pPr>
      <w:spacing w:after="0" w:line="240" w:lineRule="auto"/>
    </w:pPr>
    <w:rPr>
      <w:color w:val="535E62" w:themeColor="accent3" w:themeShade="BF"/>
    </w:rPr>
    <w:tblPr>
      <w:tblStyleRowBandSize w:val="1"/>
      <w:tblStyleColBandSize w:val="1"/>
      <w:tblBorders>
        <w:top w:val="single" w:sz="4" w:space="0" w:color="A7B1B5" w:themeColor="accent3" w:themeTint="99"/>
        <w:left w:val="single" w:sz="4" w:space="0" w:color="A7B1B5" w:themeColor="accent3" w:themeTint="99"/>
        <w:bottom w:val="single" w:sz="4" w:space="0" w:color="A7B1B5" w:themeColor="accent3" w:themeTint="99"/>
        <w:right w:val="single" w:sz="4" w:space="0" w:color="A7B1B5" w:themeColor="accent3" w:themeTint="99"/>
        <w:insideH w:val="single" w:sz="4" w:space="0" w:color="A7B1B5" w:themeColor="accent3" w:themeTint="99"/>
        <w:insideV w:val="single" w:sz="4" w:space="0" w:color="A7B1B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7B1B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7B1B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C2563"/>
    <w:pPr>
      <w:spacing w:after="0" w:line="240" w:lineRule="auto"/>
    </w:pPr>
    <w:rPr>
      <w:color w:val="11698B" w:themeColor="accent4" w:themeShade="BF"/>
    </w:rPr>
    <w:tblPr>
      <w:tblStyleRowBandSize w:val="1"/>
      <w:tblStyleColBandSize w:val="1"/>
      <w:tblBorders>
        <w:top w:val="single" w:sz="4" w:space="0" w:color="5EC3EB" w:themeColor="accent4" w:themeTint="99"/>
        <w:left w:val="single" w:sz="4" w:space="0" w:color="5EC3EB" w:themeColor="accent4" w:themeTint="99"/>
        <w:bottom w:val="single" w:sz="4" w:space="0" w:color="5EC3EB" w:themeColor="accent4" w:themeTint="99"/>
        <w:right w:val="single" w:sz="4" w:space="0" w:color="5EC3EB" w:themeColor="accent4" w:themeTint="99"/>
        <w:insideH w:val="single" w:sz="4" w:space="0" w:color="5EC3EB" w:themeColor="accent4" w:themeTint="99"/>
        <w:insideV w:val="single" w:sz="4" w:space="0" w:color="5EC3E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EC3E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EC3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C2563"/>
    <w:pPr>
      <w:spacing w:after="0" w:line="240" w:lineRule="auto"/>
    </w:pPr>
    <w:rPr>
      <w:color w:val="C52A1F" w:themeColor="accent5" w:themeShade="BF"/>
    </w:rPr>
    <w:tblPr>
      <w:tblStyleRowBandSize w:val="1"/>
      <w:tblStyleColBandSize w:val="1"/>
      <w:tblBorders>
        <w:top w:val="single" w:sz="4" w:space="0" w:color="EE9A94" w:themeColor="accent5" w:themeTint="99"/>
        <w:left w:val="single" w:sz="4" w:space="0" w:color="EE9A94" w:themeColor="accent5" w:themeTint="99"/>
        <w:bottom w:val="single" w:sz="4" w:space="0" w:color="EE9A94" w:themeColor="accent5" w:themeTint="99"/>
        <w:right w:val="single" w:sz="4" w:space="0" w:color="EE9A94" w:themeColor="accent5" w:themeTint="99"/>
        <w:insideH w:val="single" w:sz="4" w:space="0" w:color="EE9A94" w:themeColor="accent5" w:themeTint="99"/>
        <w:insideV w:val="single" w:sz="4" w:space="0" w:color="EE9A9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9A9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9A9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C2563"/>
    <w:pPr>
      <w:spacing w:after="0" w:line="240" w:lineRule="auto"/>
    </w:pPr>
    <w:rPr>
      <w:color w:val="528633" w:themeColor="accent6" w:themeShade="BF"/>
    </w:rPr>
    <w:tblPr>
      <w:tblStyleRowBandSize w:val="1"/>
      <w:tblStyleColBandSize w:val="1"/>
      <w:tblBorders>
        <w:top w:val="single" w:sz="4" w:space="0" w:color="A7D38C" w:themeColor="accent6" w:themeTint="99"/>
        <w:left w:val="single" w:sz="4" w:space="0" w:color="A7D38C" w:themeColor="accent6" w:themeTint="99"/>
        <w:bottom w:val="single" w:sz="4" w:space="0" w:color="A7D38C" w:themeColor="accent6" w:themeTint="99"/>
        <w:right w:val="single" w:sz="4" w:space="0" w:color="A7D38C" w:themeColor="accent6" w:themeTint="99"/>
        <w:insideH w:val="single" w:sz="4" w:space="0" w:color="A7D38C" w:themeColor="accent6" w:themeTint="99"/>
        <w:insideV w:val="single" w:sz="4" w:space="0" w:color="A7D3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7D3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7D3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C2563"/>
    <w:pPr>
      <w:spacing w:after="0" w:line="240" w:lineRule="auto"/>
    </w:pPr>
    <w:rPr>
      <w:color w:val="11826C" w:themeColor="accent1" w:themeShade="BF"/>
    </w:rPr>
    <w:tblPr>
      <w:tblStyleRowBandSize w:val="1"/>
      <w:tblStyleColBandSize w:val="1"/>
      <w:tblBorders>
        <w:top w:val="single" w:sz="4" w:space="0" w:color="58E9CD" w:themeColor="accent1" w:themeTint="99"/>
        <w:left w:val="single" w:sz="4" w:space="0" w:color="58E9CD" w:themeColor="accent1" w:themeTint="99"/>
        <w:bottom w:val="single" w:sz="4" w:space="0" w:color="58E9CD" w:themeColor="accent1" w:themeTint="99"/>
        <w:right w:val="single" w:sz="4" w:space="0" w:color="58E9CD" w:themeColor="accent1" w:themeTint="99"/>
        <w:insideH w:val="single" w:sz="4" w:space="0" w:color="58E9CD" w:themeColor="accent1" w:themeTint="99"/>
        <w:insideV w:val="single" w:sz="4" w:space="0" w:color="58E9C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  <w:tblStylePr w:type="neCell">
      <w:tblPr/>
      <w:tcPr>
        <w:tcBorders>
          <w:bottom w:val="single" w:sz="4" w:space="0" w:color="58E9CD" w:themeColor="accent1" w:themeTint="99"/>
        </w:tcBorders>
      </w:tcPr>
    </w:tblStylePr>
    <w:tblStylePr w:type="nwCell">
      <w:tblPr/>
      <w:tcPr>
        <w:tcBorders>
          <w:bottom w:val="single" w:sz="4" w:space="0" w:color="58E9CD" w:themeColor="accent1" w:themeTint="99"/>
        </w:tcBorders>
      </w:tcPr>
    </w:tblStylePr>
    <w:tblStylePr w:type="seCell">
      <w:tblPr/>
      <w:tcPr>
        <w:tcBorders>
          <w:top w:val="single" w:sz="4" w:space="0" w:color="58E9CD" w:themeColor="accent1" w:themeTint="99"/>
        </w:tcBorders>
      </w:tcPr>
    </w:tblStylePr>
    <w:tblStylePr w:type="swCell">
      <w:tblPr/>
      <w:tcPr>
        <w:tcBorders>
          <w:top w:val="single" w:sz="4" w:space="0" w:color="58E9C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C2563"/>
    <w:pPr>
      <w:spacing w:after="0" w:line="240" w:lineRule="auto"/>
    </w:pPr>
    <w:rPr>
      <w:color w:val="DE7B09" w:themeColor="accent2" w:themeShade="BF"/>
    </w:rPr>
    <w:tblPr>
      <w:tblStyleRowBandSize w:val="1"/>
      <w:tblStyleColBandSize w:val="1"/>
      <w:tblBorders>
        <w:top w:val="single" w:sz="4" w:space="0" w:color="FAC78B" w:themeColor="accent2" w:themeTint="99"/>
        <w:left w:val="single" w:sz="4" w:space="0" w:color="FAC78B" w:themeColor="accent2" w:themeTint="99"/>
        <w:bottom w:val="single" w:sz="4" w:space="0" w:color="FAC78B" w:themeColor="accent2" w:themeTint="99"/>
        <w:right w:val="single" w:sz="4" w:space="0" w:color="FAC78B" w:themeColor="accent2" w:themeTint="99"/>
        <w:insideH w:val="single" w:sz="4" w:space="0" w:color="FAC78B" w:themeColor="accent2" w:themeTint="99"/>
        <w:insideV w:val="single" w:sz="4" w:space="0" w:color="FAC78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  <w:tblStylePr w:type="neCell">
      <w:tblPr/>
      <w:tcPr>
        <w:tcBorders>
          <w:bottom w:val="single" w:sz="4" w:space="0" w:color="FAC78B" w:themeColor="accent2" w:themeTint="99"/>
        </w:tcBorders>
      </w:tcPr>
    </w:tblStylePr>
    <w:tblStylePr w:type="nwCell">
      <w:tblPr/>
      <w:tcPr>
        <w:tcBorders>
          <w:bottom w:val="single" w:sz="4" w:space="0" w:color="FAC78B" w:themeColor="accent2" w:themeTint="99"/>
        </w:tcBorders>
      </w:tcPr>
    </w:tblStylePr>
    <w:tblStylePr w:type="seCell">
      <w:tblPr/>
      <w:tcPr>
        <w:tcBorders>
          <w:top w:val="single" w:sz="4" w:space="0" w:color="FAC78B" w:themeColor="accent2" w:themeTint="99"/>
        </w:tcBorders>
      </w:tcPr>
    </w:tblStylePr>
    <w:tblStylePr w:type="swCell">
      <w:tblPr/>
      <w:tcPr>
        <w:tcBorders>
          <w:top w:val="single" w:sz="4" w:space="0" w:color="FAC78B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C2563"/>
    <w:pPr>
      <w:spacing w:after="0" w:line="240" w:lineRule="auto"/>
    </w:pPr>
    <w:rPr>
      <w:color w:val="535E62" w:themeColor="accent3" w:themeShade="BF"/>
    </w:rPr>
    <w:tblPr>
      <w:tblStyleRowBandSize w:val="1"/>
      <w:tblStyleColBandSize w:val="1"/>
      <w:tblBorders>
        <w:top w:val="single" w:sz="4" w:space="0" w:color="A7B1B5" w:themeColor="accent3" w:themeTint="99"/>
        <w:left w:val="single" w:sz="4" w:space="0" w:color="A7B1B5" w:themeColor="accent3" w:themeTint="99"/>
        <w:bottom w:val="single" w:sz="4" w:space="0" w:color="A7B1B5" w:themeColor="accent3" w:themeTint="99"/>
        <w:right w:val="single" w:sz="4" w:space="0" w:color="A7B1B5" w:themeColor="accent3" w:themeTint="99"/>
        <w:insideH w:val="single" w:sz="4" w:space="0" w:color="A7B1B5" w:themeColor="accent3" w:themeTint="99"/>
        <w:insideV w:val="single" w:sz="4" w:space="0" w:color="A7B1B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  <w:tblStylePr w:type="neCell">
      <w:tblPr/>
      <w:tcPr>
        <w:tcBorders>
          <w:bottom w:val="single" w:sz="4" w:space="0" w:color="A7B1B5" w:themeColor="accent3" w:themeTint="99"/>
        </w:tcBorders>
      </w:tcPr>
    </w:tblStylePr>
    <w:tblStylePr w:type="nwCell">
      <w:tblPr/>
      <w:tcPr>
        <w:tcBorders>
          <w:bottom w:val="single" w:sz="4" w:space="0" w:color="A7B1B5" w:themeColor="accent3" w:themeTint="99"/>
        </w:tcBorders>
      </w:tcPr>
    </w:tblStylePr>
    <w:tblStylePr w:type="seCell">
      <w:tblPr/>
      <w:tcPr>
        <w:tcBorders>
          <w:top w:val="single" w:sz="4" w:space="0" w:color="A7B1B5" w:themeColor="accent3" w:themeTint="99"/>
        </w:tcBorders>
      </w:tcPr>
    </w:tblStylePr>
    <w:tblStylePr w:type="swCell">
      <w:tblPr/>
      <w:tcPr>
        <w:tcBorders>
          <w:top w:val="single" w:sz="4" w:space="0" w:color="A7B1B5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C2563"/>
    <w:pPr>
      <w:spacing w:after="0" w:line="240" w:lineRule="auto"/>
    </w:pPr>
    <w:rPr>
      <w:color w:val="11698B" w:themeColor="accent4" w:themeShade="BF"/>
    </w:rPr>
    <w:tblPr>
      <w:tblStyleRowBandSize w:val="1"/>
      <w:tblStyleColBandSize w:val="1"/>
      <w:tblBorders>
        <w:top w:val="single" w:sz="4" w:space="0" w:color="5EC3EB" w:themeColor="accent4" w:themeTint="99"/>
        <w:left w:val="single" w:sz="4" w:space="0" w:color="5EC3EB" w:themeColor="accent4" w:themeTint="99"/>
        <w:bottom w:val="single" w:sz="4" w:space="0" w:color="5EC3EB" w:themeColor="accent4" w:themeTint="99"/>
        <w:right w:val="single" w:sz="4" w:space="0" w:color="5EC3EB" w:themeColor="accent4" w:themeTint="99"/>
        <w:insideH w:val="single" w:sz="4" w:space="0" w:color="5EC3EB" w:themeColor="accent4" w:themeTint="99"/>
        <w:insideV w:val="single" w:sz="4" w:space="0" w:color="5EC3E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  <w:tblStylePr w:type="neCell">
      <w:tblPr/>
      <w:tcPr>
        <w:tcBorders>
          <w:bottom w:val="single" w:sz="4" w:space="0" w:color="5EC3EB" w:themeColor="accent4" w:themeTint="99"/>
        </w:tcBorders>
      </w:tcPr>
    </w:tblStylePr>
    <w:tblStylePr w:type="nwCell">
      <w:tblPr/>
      <w:tcPr>
        <w:tcBorders>
          <w:bottom w:val="single" w:sz="4" w:space="0" w:color="5EC3EB" w:themeColor="accent4" w:themeTint="99"/>
        </w:tcBorders>
      </w:tcPr>
    </w:tblStylePr>
    <w:tblStylePr w:type="seCell">
      <w:tblPr/>
      <w:tcPr>
        <w:tcBorders>
          <w:top w:val="single" w:sz="4" w:space="0" w:color="5EC3EB" w:themeColor="accent4" w:themeTint="99"/>
        </w:tcBorders>
      </w:tcPr>
    </w:tblStylePr>
    <w:tblStylePr w:type="swCell">
      <w:tblPr/>
      <w:tcPr>
        <w:tcBorders>
          <w:top w:val="single" w:sz="4" w:space="0" w:color="5EC3EB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C2563"/>
    <w:pPr>
      <w:spacing w:after="0" w:line="240" w:lineRule="auto"/>
    </w:pPr>
    <w:rPr>
      <w:color w:val="C52A1F" w:themeColor="accent5" w:themeShade="BF"/>
    </w:rPr>
    <w:tblPr>
      <w:tblStyleRowBandSize w:val="1"/>
      <w:tblStyleColBandSize w:val="1"/>
      <w:tblBorders>
        <w:top w:val="single" w:sz="4" w:space="0" w:color="EE9A94" w:themeColor="accent5" w:themeTint="99"/>
        <w:left w:val="single" w:sz="4" w:space="0" w:color="EE9A94" w:themeColor="accent5" w:themeTint="99"/>
        <w:bottom w:val="single" w:sz="4" w:space="0" w:color="EE9A94" w:themeColor="accent5" w:themeTint="99"/>
        <w:right w:val="single" w:sz="4" w:space="0" w:color="EE9A94" w:themeColor="accent5" w:themeTint="99"/>
        <w:insideH w:val="single" w:sz="4" w:space="0" w:color="EE9A94" w:themeColor="accent5" w:themeTint="99"/>
        <w:insideV w:val="single" w:sz="4" w:space="0" w:color="EE9A9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  <w:tblStylePr w:type="neCell">
      <w:tblPr/>
      <w:tcPr>
        <w:tcBorders>
          <w:bottom w:val="single" w:sz="4" w:space="0" w:color="EE9A94" w:themeColor="accent5" w:themeTint="99"/>
        </w:tcBorders>
      </w:tcPr>
    </w:tblStylePr>
    <w:tblStylePr w:type="nwCell">
      <w:tblPr/>
      <w:tcPr>
        <w:tcBorders>
          <w:bottom w:val="single" w:sz="4" w:space="0" w:color="EE9A94" w:themeColor="accent5" w:themeTint="99"/>
        </w:tcBorders>
      </w:tcPr>
    </w:tblStylePr>
    <w:tblStylePr w:type="seCell">
      <w:tblPr/>
      <w:tcPr>
        <w:tcBorders>
          <w:top w:val="single" w:sz="4" w:space="0" w:color="EE9A94" w:themeColor="accent5" w:themeTint="99"/>
        </w:tcBorders>
      </w:tcPr>
    </w:tblStylePr>
    <w:tblStylePr w:type="swCell">
      <w:tblPr/>
      <w:tcPr>
        <w:tcBorders>
          <w:top w:val="single" w:sz="4" w:space="0" w:color="EE9A9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C2563"/>
    <w:pPr>
      <w:spacing w:after="0" w:line="240" w:lineRule="auto"/>
    </w:pPr>
    <w:rPr>
      <w:color w:val="528633" w:themeColor="accent6" w:themeShade="BF"/>
    </w:rPr>
    <w:tblPr>
      <w:tblStyleRowBandSize w:val="1"/>
      <w:tblStyleColBandSize w:val="1"/>
      <w:tblBorders>
        <w:top w:val="single" w:sz="4" w:space="0" w:color="A7D38C" w:themeColor="accent6" w:themeTint="99"/>
        <w:left w:val="single" w:sz="4" w:space="0" w:color="A7D38C" w:themeColor="accent6" w:themeTint="99"/>
        <w:bottom w:val="single" w:sz="4" w:space="0" w:color="A7D38C" w:themeColor="accent6" w:themeTint="99"/>
        <w:right w:val="single" w:sz="4" w:space="0" w:color="A7D38C" w:themeColor="accent6" w:themeTint="99"/>
        <w:insideH w:val="single" w:sz="4" w:space="0" w:color="A7D38C" w:themeColor="accent6" w:themeTint="99"/>
        <w:insideV w:val="single" w:sz="4" w:space="0" w:color="A7D3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  <w:tblStylePr w:type="neCell">
      <w:tblPr/>
      <w:tcPr>
        <w:tcBorders>
          <w:bottom w:val="single" w:sz="4" w:space="0" w:color="A7D38C" w:themeColor="accent6" w:themeTint="99"/>
        </w:tcBorders>
      </w:tcPr>
    </w:tblStylePr>
    <w:tblStylePr w:type="nwCell">
      <w:tblPr/>
      <w:tcPr>
        <w:tcBorders>
          <w:bottom w:val="single" w:sz="4" w:space="0" w:color="A7D38C" w:themeColor="accent6" w:themeTint="99"/>
        </w:tcBorders>
      </w:tcPr>
    </w:tblStylePr>
    <w:tblStylePr w:type="seCell">
      <w:tblPr/>
      <w:tcPr>
        <w:tcBorders>
          <w:top w:val="single" w:sz="4" w:space="0" w:color="A7D38C" w:themeColor="accent6" w:themeTint="99"/>
        </w:tcBorders>
      </w:tcPr>
    </w:tblStylePr>
    <w:tblStylePr w:type="swCell">
      <w:tblPr/>
      <w:tcPr>
        <w:tcBorders>
          <w:top w:val="single" w:sz="4" w:space="0" w:color="A7D38C" w:themeColor="accent6" w:themeTint="99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7"/>
    <w:rsid w:val="00BF473C"/>
    <w:rPr>
      <w:rFonts w:asciiTheme="majorHAnsi" w:eastAsiaTheme="majorEastAsia" w:hAnsiTheme="majorHAnsi" w:cstheme="majorBidi"/>
      <w:color w:val="0B5748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8"/>
    <w:semiHidden/>
    <w:rsid w:val="00BF473C"/>
    <w:rPr>
      <w:rFonts w:asciiTheme="majorHAnsi" w:eastAsiaTheme="majorEastAsia" w:hAnsiTheme="majorHAnsi" w:cstheme="majorBidi"/>
      <w:color w:val="0B5748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563"/>
    <w:rPr>
      <w:rFonts w:asciiTheme="majorHAnsi" w:eastAsiaTheme="majorEastAsia" w:hAnsiTheme="majorHAnsi" w:cstheme="majorBidi"/>
      <w:color w:val="0B564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563"/>
    <w:rPr>
      <w:rFonts w:asciiTheme="majorHAnsi" w:eastAsiaTheme="majorEastAsia" w:hAnsiTheme="majorHAnsi" w:cstheme="majorBidi"/>
      <w:i/>
      <w:iCs/>
      <w:color w:val="11826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563"/>
    <w:rPr>
      <w:rFonts w:asciiTheme="majorHAnsi" w:eastAsiaTheme="majorEastAsia" w:hAnsiTheme="majorHAnsi" w:cstheme="majorBidi"/>
      <w:color w:val="11826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563"/>
    <w:rPr>
      <w:rFonts w:asciiTheme="majorHAnsi" w:eastAsiaTheme="majorEastAsia" w:hAnsiTheme="majorHAnsi" w:cstheme="majorBidi"/>
      <w:color w:val="0B56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563"/>
    <w:rPr>
      <w:rFonts w:asciiTheme="majorHAnsi" w:eastAsiaTheme="majorEastAsia" w:hAnsiTheme="majorHAnsi" w:cstheme="majorBidi"/>
      <w:i/>
      <w:iCs/>
      <w:color w:val="0B56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56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56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C2563"/>
  </w:style>
  <w:style w:type="paragraph" w:styleId="HTMLAddress">
    <w:name w:val="HTML Address"/>
    <w:basedOn w:val="Normal"/>
    <w:link w:val="HTMLAddressChar"/>
    <w:uiPriority w:val="99"/>
    <w:semiHidden/>
    <w:unhideWhenUsed/>
    <w:rsid w:val="002C256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56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C256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C256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C256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C256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2563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256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C256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C256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C256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D5E29"/>
    <w:rPr>
      <w:color w:val="11698B" w:themeColor="accent4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C2563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C256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D5E29"/>
    <w:rPr>
      <w:i/>
      <w:iCs/>
      <w:color w:val="11826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D5E29"/>
    <w:pPr>
      <w:pBdr>
        <w:top w:val="single" w:sz="4" w:space="10" w:color="17AE92" w:themeColor="accent1"/>
        <w:bottom w:val="single" w:sz="4" w:space="10" w:color="17AE92" w:themeColor="accent1"/>
      </w:pBdr>
      <w:spacing w:before="360" w:after="360"/>
      <w:ind w:left="864" w:right="864"/>
      <w:jc w:val="center"/>
    </w:pPr>
    <w:rPr>
      <w:i/>
      <w:iCs/>
      <w:color w:val="11826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D5E29"/>
    <w:rPr>
      <w:i/>
      <w:iCs/>
      <w:color w:val="11826C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D5E29"/>
    <w:rPr>
      <w:b/>
      <w:bCs/>
      <w:caps w:val="0"/>
      <w:smallCaps/>
      <w:color w:val="11826C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17AE92" w:themeColor="accent1"/>
        <w:left w:val="single" w:sz="8" w:space="0" w:color="17AE92" w:themeColor="accent1"/>
        <w:bottom w:val="single" w:sz="8" w:space="0" w:color="17AE92" w:themeColor="accent1"/>
        <w:right w:val="single" w:sz="8" w:space="0" w:color="17AE92" w:themeColor="accent1"/>
        <w:insideH w:val="single" w:sz="8" w:space="0" w:color="17AE92" w:themeColor="accent1"/>
        <w:insideV w:val="single" w:sz="8" w:space="0" w:color="17AE9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18" w:space="0" w:color="17AE92" w:themeColor="accent1"/>
          <w:right w:val="single" w:sz="8" w:space="0" w:color="17AE92" w:themeColor="accent1"/>
          <w:insideH w:val="nil"/>
          <w:insideV w:val="single" w:sz="8" w:space="0" w:color="17AE9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  <w:insideH w:val="nil"/>
          <w:insideV w:val="single" w:sz="8" w:space="0" w:color="17AE9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</w:tcBorders>
      </w:tcPr>
    </w:tblStylePr>
    <w:tblStylePr w:type="band1Vert"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</w:tcBorders>
        <w:shd w:val="clear" w:color="auto" w:fill="BAF6EA" w:themeFill="accent1" w:themeFillTint="3F"/>
      </w:tcPr>
    </w:tblStylePr>
    <w:tblStylePr w:type="band1Horz"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  <w:insideV w:val="single" w:sz="8" w:space="0" w:color="17AE92" w:themeColor="accent1"/>
        </w:tcBorders>
        <w:shd w:val="clear" w:color="auto" w:fill="BAF6EA" w:themeFill="accent1" w:themeFillTint="3F"/>
      </w:tcPr>
    </w:tblStylePr>
    <w:tblStylePr w:type="band2Horz"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  <w:insideV w:val="single" w:sz="8" w:space="0" w:color="17AE92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7A23F" w:themeColor="accent2"/>
        <w:left w:val="single" w:sz="8" w:space="0" w:color="F7A23F" w:themeColor="accent2"/>
        <w:bottom w:val="single" w:sz="8" w:space="0" w:color="F7A23F" w:themeColor="accent2"/>
        <w:right w:val="single" w:sz="8" w:space="0" w:color="F7A23F" w:themeColor="accent2"/>
        <w:insideH w:val="single" w:sz="8" w:space="0" w:color="F7A23F" w:themeColor="accent2"/>
        <w:insideV w:val="single" w:sz="8" w:space="0" w:color="F7A23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18" w:space="0" w:color="F7A23F" w:themeColor="accent2"/>
          <w:right w:val="single" w:sz="8" w:space="0" w:color="F7A23F" w:themeColor="accent2"/>
          <w:insideH w:val="nil"/>
          <w:insideV w:val="single" w:sz="8" w:space="0" w:color="F7A23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  <w:insideH w:val="nil"/>
          <w:insideV w:val="single" w:sz="8" w:space="0" w:color="F7A23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</w:tcBorders>
      </w:tcPr>
    </w:tblStylePr>
    <w:tblStylePr w:type="band1Vert"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</w:tcBorders>
        <w:shd w:val="clear" w:color="auto" w:fill="FDE7CF" w:themeFill="accent2" w:themeFillTint="3F"/>
      </w:tcPr>
    </w:tblStylePr>
    <w:tblStylePr w:type="band1Horz"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  <w:insideV w:val="single" w:sz="8" w:space="0" w:color="F7A23F" w:themeColor="accent2"/>
        </w:tcBorders>
        <w:shd w:val="clear" w:color="auto" w:fill="FDE7CF" w:themeFill="accent2" w:themeFillTint="3F"/>
      </w:tcPr>
    </w:tblStylePr>
    <w:tblStylePr w:type="band2Horz"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  <w:insideV w:val="single" w:sz="8" w:space="0" w:color="F7A23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6F7E84" w:themeColor="accent3"/>
        <w:left w:val="single" w:sz="8" w:space="0" w:color="6F7E84" w:themeColor="accent3"/>
        <w:bottom w:val="single" w:sz="8" w:space="0" w:color="6F7E84" w:themeColor="accent3"/>
        <w:right w:val="single" w:sz="8" w:space="0" w:color="6F7E84" w:themeColor="accent3"/>
        <w:insideH w:val="single" w:sz="8" w:space="0" w:color="6F7E84" w:themeColor="accent3"/>
        <w:insideV w:val="single" w:sz="8" w:space="0" w:color="6F7E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18" w:space="0" w:color="6F7E84" w:themeColor="accent3"/>
          <w:right w:val="single" w:sz="8" w:space="0" w:color="6F7E84" w:themeColor="accent3"/>
          <w:insideH w:val="nil"/>
          <w:insideV w:val="single" w:sz="8" w:space="0" w:color="6F7E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  <w:insideH w:val="nil"/>
          <w:insideV w:val="single" w:sz="8" w:space="0" w:color="6F7E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</w:tcBorders>
      </w:tcPr>
    </w:tblStylePr>
    <w:tblStylePr w:type="band1Vert"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</w:tcBorders>
        <w:shd w:val="clear" w:color="auto" w:fill="DBDFE1" w:themeFill="accent3" w:themeFillTint="3F"/>
      </w:tcPr>
    </w:tblStylePr>
    <w:tblStylePr w:type="band1Horz"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  <w:insideV w:val="single" w:sz="8" w:space="0" w:color="6F7E84" w:themeColor="accent3"/>
        </w:tcBorders>
        <w:shd w:val="clear" w:color="auto" w:fill="DBDFE1" w:themeFill="accent3" w:themeFillTint="3F"/>
      </w:tcPr>
    </w:tblStylePr>
    <w:tblStylePr w:type="band2Horz"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  <w:insideV w:val="single" w:sz="8" w:space="0" w:color="6F7E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178DBB" w:themeColor="accent4"/>
        <w:left w:val="single" w:sz="8" w:space="0" w:color="178DBB" w:themeColor="accent4"/>
        <w:bottom w:val="single" w:sz="8" w:space="0" w:color="178DBB" w:themeColor="accent4"/>
        <w:right w:val="single" w:sz="8" w:space="0" w:color="178DBB" w:themeColor="accent4"/>
        <w:insideH w:val="single" w:sz="8" w:space="0" w:color="178DBB" w:themeColor="accent4"/>
        <w:insideV w:val="single" w:sz="8" w:space="0" w:color="178D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18" w:space="0" w:color="178DBB" w:themeColor="accent4"/>
          <w:right w:val="single" w:sz="8" w:space="0" w:color="178DBB" w:themeColor="accent4"/>
          <w:insideH w:val="nil"/>
          <w:insideV w:val="single" w:sz="8" w:space="0" w:color="178D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  <w:insideH w:val="nil"/>
          <w:insideV w:val="single" w:sz="8" w:space="0" w:color="178D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</w:tcBorders>
      </w:tcPr>
    </w:tblStylePr>
    <w:tblStylePr w:type="band1Vert"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</w:tcBorders>
        <w:shd w:val="clear" w:color="auto" w:fill="BCE6F7" w:themeFill="accent4" w:themeFillTint="3F"/>
      </w:tcPr>
    </w:tblStylePr>
    <w:tblStylePr w:type="band1Horz"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  <w:insideV w:val="single" w:sz="8" w:space="0" w:color="178DBB" w:themeColor="accent4"/>
        </w:tcBorders>
        <w:shd w:val="clear" w:color="auto" w:fill="BCE6F7" w:themeFill="accent4" w:themeFillTint="3F"/>
      </w:tcPr>
    </w:tblStylePr>
    <w:tblStylePr w:type="band2Horz"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  <w:insideV w:val="single" w:sz="8" w:space="0" w:color="178DBB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E3584E" w:themeColor="accent5"/>
        <w:left w:val="single" w:sz="8" w:space="0" w:color="E3584E" w:themeColor="accent5"/>
        <w:bottom w:val="single" w:sz="8" w:space="0" w:color="E3584E" w:themeColor="accent5"/>
        <w:right w:val="single" w:sz="8" w:space="0" w:color="E3584E" w:themeColor="accent5"/>
        <w:insideH w:val="single" w:sz="8" w:space="0" w:color="E3584E" w:themeColor="accent5"/>
        <w:insideV w:val="single" w:sz="8" w:space="0" w:color="E3584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18" w:space="0" w:color="E3584E" w:themeColor="accent5"/>
          <w:right w:val="single" w:sz="8" w:space="0" w:color="E3584E" w:themeColor="accent5"/>
          <w:insideH w:val="nil"/>
          <w:insideV w:val="single" w:sz="8" w:space="0" w:color="E3584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  <w:insideH w:val="nil"/>
          <w:insideV w:val="single" w:sz="8" w:space="0" w:color="E3584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</w:tcBorders>
      </w:tcPr>
    </w:tblStylePr>
    <w:tblStylePr w:type="band1Vert"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</w:tcBorders>
        <w:shd w:val="clear" w:color="auto" w:fill="F8D5D3" w:themeFill="accent5" w:themeFillTint="3F"/>
      </w:tcPr>
    </w:tblStylePr>
    <w:tblStylePr w:type="band1Horz"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  <w:insideV w:val="single" w:sz="8" w:space="0" w:color="E3584E" w:themeColor="accent5"/>
        </w:tcBorders>
        <w:shd w:val="clear" w:color="auto" w:fill="F8D5D3" w:themeFill="accent5" w:themeFillTint="3F"/>
      </w:tcPr>
    </w:tblStylePr>
    <w:tblStylePr w:type="band2Horz"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  <w:insideV w:val="single" w:sz="8" w:space="0" w:color="E3584E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6FB344" w:themeColor="accent6"/>
        <w:left w:val="single" w:sz="8" w:space="0" w:color="6FB344" w:themeColor="accent6"/>
        <w:bottom w:val="single" w:sz="8" w:space="0" w:color="6FB344" w:themeColor="accent6"/>
        <w:right w:val="single" w:sz="8" w:space="0" w:color="6FB344" w:themeColor="accent6"/>
        <w:insideH w:val="single" w:sz="8" w:space="0" w:color="6FB344" w:themeColor="accent6"/>
        <w:insideV w:val="single" w:sz="8" w:space="0" w:color="6FB344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18" w:space="0" w:color="6FB344" w:themeColor="accent6"/>
          <w:right w:val="single" w:sz="8" w:space="0" w:color="6FB344" w:themeColor="accent6"/>
          <w:insideH w:val="nil"/>
          <w:insideV w:val="single" w:sz="8" w:space="0" w:color="6FB344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  <w:insideH w:val="nil"/>
          <w:insideV w:val="single" w:sz="8" w:space="0" w:color="6FB344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</w:tcBorders>
      </w:tcPr>
    </w:tblStylePr>
    <w:tblStylePr w:type="band1Vert"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</w:tcBorders>
        <w:shd w:val="clear" w:color="auto" w:fill="DBEDCF" w:themeFill="accent6" w:themeFillTint="3F"/>
      </w:tcPr>
    </w:tblStylePr>
    <w:tblStylePr w:type="band1Horz"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  <w:insideV w:val="single" w:sz="8" w:space="0" w:color="6FB344" w:themeColor="accent6"/>
        </w:tcBorders>
        <w:shd w:val="clear" w:color="auto" w:fill="DBEDCF" w:themeFill="accent6" w:themeFillTint="3F"/>
      </w:tcPr>
    </w:tblStylePr>
    <w:tblStylePr w:type="band2Horz"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  <w:insideV w:val="single" w:sz="8" w:space="0" w:color="6FB344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17AE92" w:themeColor="accent1"/>
        <w:left w:val="single" w:sz="8" w:space="0" w:color="17AE92" w:themeColor="accent1"/>
        <w:bottom w:val="single" w:sz="8" w:space="0" w:color="17AE92" w:themeColor="accent1"/>
        <w:right w:val="single" w:sz="8" w:space="0" w:color="17AE9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7AE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</w:tcBorders>
      </w:tcPr>
    </w:tblStylePr>
    <w:tblStylePr w:type="band1Horz">
      <w:tblPr/>
      <w:tcPr>
        <w:tcBorders>
          <w:top w:val="single" w:sz="8" w:space="0" w:color="17AE92" w:themeColor="accent1"/>
          <w:left w:val="single" w:sz="8" w:space="0" w:color="17AE92" w:themeColor="accent1"/>
          <w:bottom w:val="single" w:sz="8" w:space="0" w:color="17AE92" w:themeColor="accent1"/>
          <w:right w:val="single" w:sz="8" w:space="0" w:color="17AE92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7A23F" w:themeColor="accent2"/>
        <w:left w:val="single" w:sz="8" w:space="0" w:color="F7A23F" w:themeColor="accent2"/>
        <w:bottom w:val="single" w:sz="8" w:space="0" w:color="F7A23F" w:themeColor="accent2"/>
        <w:right w:val="single" w:sz="8" w:space="0" w:color="F7A23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A23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</w:tcBorders>
      </w:tcPr>
    </w:tblStylePr>
    <w:tblStylePr w:type="band1Horz">
      <w:tblPr/>
      <w:tcPr>
        <w:tcBorders>
          <w:top w:val="single" w:sz="8" w:space="0" w:color="F7A23F" w:themeColor="accent2"/>
          <w:left w:val="single" w:sz="8" w:space="0" w:color="F7A23F" w:themeColor="accent2"/>
          <w:bottom w:val="single" w:sz="8" w:space="0" w:color="F7A23F" w:themeColor="accent2"/>
          <w:right w:val="single" w:sz="8" w:space="0" w:color="F7A23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6F7E84" w:themeColor="accent3"/>
        <w:left w:val="single" w:sz="8" w:space="0" w:color="6F7E84" w:themeColor="accent3"/>
        <w:bottom w:val="single" w:sz="8" w:space="0" w:color="6F7E84" w:themeColor="accent3"/>
        <w:right w:val="single" w:sz="8" w:space="0" w:color="6F7E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7E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</w:tcBorders>
      </w:tcPr>
    </w:tblStylePr>
    <w:tblStylePr w:type="band1Horz">
      <w:tblPr/>
      <w:tcPr>
        <w:tcBorders>
          <w:top w:val="single" w:sz="8" w:space="0" w:color="6F7E84" w:themeColor="accent3"/>
          <w:left w:val="single" w:sz="8" w:space="0" w:color="6F7E84" w:themeColor="accent3"/>
          <w:bottom w:val="single" w:sz="8" w:space="0" w:color="6F7E84" w:themeColor="accent3"/>
          <w:right w:val="single" w:sz="8" w:space="0" w:color="6F7E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178DBB" w:themeColor="accent4"/>
        <w:left w:val="single" w:sz="8" w:space="0" w:color="178DBB" w:themeColor="accent4"/>
        <w:bottom w:val="single" w:sz="8" w:space="0" w:color="178DBB" w:themeColor="accent4"/>
        <w:right w:val="single" w:sz="8" w:space="0" w:color="178D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78D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</w:tcBorders>
      </w:tcPr>
    </w:tblStylePr>
    <w:tblStylePr w:type="band1Horz">
      <w:tblPr/>
      <w:tcPr>
        <w:tcBorders>
          <w:top w:val="single" w:sz="8" w:space="0" w:color="178DBB" w:themeColor="accent4"/>
          <w:left w:val="single" w:sz="8" w:space="0" w:color="178DBB" w:themeColor="accent4"/>
          <w:bottom w:val="single" w:sz="8" w:space="0" w:color="178DBB" w:themeColor="accent4"/>
          <w:right w:val="single" w:sz="8" w:space="0" w:color="178DBB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E3584E" w:themeColor="accent5"/>
        <w:left w:val="single" w:sz="8" w:space="0" w:color="E3584E" w:themeColor="accent5"/>
        <w:bottom w:val="single" w:sz="8" w:space="0" w:color="E3584E" w:themeColor="accent5"/>
        <w:right w:val="single" w:sz="8" w:space="0" w:color="E3584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584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</w:tcBorders>
      </w:tcPr>
    </w:tblStylePr>
    <w:tblStylePr w:type="band1Horz">
      <w:tblPr/>
      <w:tcPr>
        <w:tcBorders>
          <w:top w:val="single" w:sz="8" w:space="0" w:color="E3584E" w:themeColor="accent5"/>
          <w:left w:val="single" w:sz="8" w:space="0" w:color="E3584E" w:themeColor="accent5"/>
          <w:bottom w:val="single" w:sz="8" w:space="0" w:color="E3584E" w:themeColor="accent5"/>
          <w:right w:val="single" w:sz="8" w:space="0" w:color="E3584E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6FB344" w:themeColor="accent6"/>
        <w:left w:val="single" w:sz="8" w:space="0" w:color="6FB344" w:themeColor="accent6"/>
        <w:bottom w:val="single" w:sz="8" w:space="0" w:color="6FB344" w:themeColor="accent6"/>
        <w:right w:val="single" w:sz="8" w:space="0" w:color="6FB344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B3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</w:tcBorders>
      </w:tcPr>
    </w:tblStylePr>
    <w:tblStylePr w:type="band1Horz">
      <w:tblPr/>
      <w:tcPr>
        <w:tcBorders>
          <w:top w:val="single" w:sz="8" w:space="0" w:color="6FB344" w:themeColor="accent6"/>
          <w:left w:val="single" w:sz="8" w:space="0" w:color="6FB344" w:themeColor="accent6"/>
          <w:bottom w:val="single" w:sz="8" w:space="0" w:color="6FB344" w:themeColor="accent6"/>
          <w:right w:val="single" w:sz="8" w:space="0" w:color="6FB344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256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2563"/>
    <w:pPr>
      <w:spacing w:after="0" w:line="240" w:lineRule="auto"/>
    </w:pPr>
    <w:rPr>
      <w:color w:val="11826C" w:themeColor="accent1" w:themeShade="BF"/>
    </w:rPr>
    <w:tblPr>
      <w:tblStyleRowBandSize w:val="1"/>
      <w:tblStyleColBandSize w:val="1"/>
      <w:tblBorders>
        <w:top w:val="single" w:sz="8" w:space="0" w:color="17AE92" w:themeColor="accent1"/>
        <w:bottom w:val="single" w:sz="8" w:space="0" w:color="17AE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AE92" w:themeColor="accent1"/>
          <w:left w:val="nil"/>
          <w:bottom w:val="single" w:sz="8" w:space="0" w:color="17AE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AE92" w:themeColor="accent1"/>
          <w:left w:val="nil"/>
          <w:bottom w:val="single" w:sz="8" w:space="0" w:color="17AE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6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6EA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2563"/>
    <w:pPr>
      <w:spacing w:after="0" w:line="240" w:lineRule="auto"/>
    </w:pPr>
    <w:rPr>
      <w:color w:val="DE7B09" w:themeColor="accent2" w:themeShade="BF"/>
    </w:rPr>
    <w:tblPr>
      <w:tblStyleRowBandSize w:val="1"/>
      <w:tblStyleColBandSize w:val="1"/>
      <w:tblBorders>
        <w:top w:val="single" w:sz="8" w:space="0" w:color="F7A23F" w:themeColor="accent2"/>
        <w:bottom w:val="single" w:sz="8" w:space="0" w:color="F7A23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A23F" w:themeColor="accent2"/>
          <w:left w:val="nil"/>
          <w:bottom w:val="single" w:sz="8" w:space="0" w:color="F7A23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A23F" w:themeColor="accent2"/>
          <w:left w:val="nil"/>
          <w:bottom w:val="single" w:sz="8" w:space="0" w:color="F7A23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7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2563"/>
    <w:pPr>
      <w:spacing w:after="0" w:line="240" w:lineRule="auto"/>
    </w:pPr>
    <w:rPr>
      <w:color w:val="535E62" w:themeColor="accent3" w:themeShade="BF"/>
    </w:rPr>
    <w:tblPr>
      <w:tblStyleRowBandSize w:val="1"/>
      <w:tblStyleColBandSize w:val="1"/>
      <w:tblBorders>
        <w:top w:val="single" w:sz="8" w:space="0" w:color="6F7E84" w:themeColor="accent3"/>
        <w:bottom w:val="single" w:sz="8" w:space="0" w:color="6F7E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7E84" w:themeColor="accent3"/>
          <w:left w:val="nil"/>
          <w:bottom w:val="single" w:sz="8" w:space="0" w:color="6F7E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7E84" w:themeColor="accent3"/>
          <w:left w:val="nil"/>
          <w:bottom w:val="single" w:sz="8" w:space="0" w:color="6F7E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FE1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FE1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2563"/>
    <w:pPr>
      <w:spacing w:after="0" w:line="240" w:lineRule="auto"/>
    </w:pPr>
    <w:rPr>
      <w:color w:val="11698B" w:themeColor="accent4" w:themeShade="BF"/>
    </w:rPr>
    <w:tblPr>
      <w:tblStyleRowBandSize w:val="1"/>
      <w:tblStyleColBandSize w:val="1"/>
      <w:tblBorders>
        <w:top w:val="single" w:sz="8" w:space="0" w:color="178DBB" w:themeColor="accent4"/>
        <w:bottom w:val="single" w:sz="8" w:space="0" w:color="178D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8DBB" w:themeColor="accent4"/>
          <w:left w:val="nil"/>
          <w:bottom w:val="single" w:sz="8" w:space="0" w:color="178D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78DBB" w:themeColor="accent4"/>
          <w:left w:val="nil"/>
          <w:bottom w:val="single" w:sz="8" w:space="0" w:color="178D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6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E6F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2563"/>
    <w:pPr>
      <w:spacing w:after="0" w:line="240" w:lineRule="auto"/>
    </w:pPr>
    <w:rPr>
      <w:color w:val="C52A1F" w:themeColor="accent5" w:themeShade="BF"/>
    </w:rPr>
    <w:tblPr>
      <w:tblStyleRowBandSize w:val="1"/>
      <w:tblStyleColBandSize w:val="1"/>
      <w:tblBorders>
        <w:top w:val="single" w:sz="8" w:space="0" w:color="E3584E" w:themeColor="accent5"/>
        <w:bottom w:val="single" w:sz="8" w:space="0" w:color="E3584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584E" w:themeColor="accent5"/>
          <w:left w:val="nil"/>
          <w:bottom w:val="single" w:sz="8" w:space="0" w:color="E3584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584E" w:themeColor="accent5"/>
          <w:left w:val="nil"/>
          <w:bottom w:val="single" w:sz="8" w:space="0" w:color="E3584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D5D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D5D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2563"/>
    <w:pPr>
      <w:spacing w:after="0" w:line="240" w:lineRule="auto"/>
    </w:pPr>
    <w:rPr>
      <w:color w:val="528633" w:themeColor="accent6" w:themeShade="BF"/>
    </w:rPr>
    <w:tblPr>
      <w:tblStyleRowBandSize w:val="1"/>
      <w:tblStyleColBandSize w:val="1"/>
      <w:tblBorders>
        <w:top w:val="single" w:sz="8" w:space="0" w:color="6FB344" w:themeColor="accent6"/>
        <w:bottom w:val="single" w:sz="8" w:space="0" w:color="6FB344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B344" w:themeColor="accent6"/>
          <w:left w:val="nil"/>
          <w:bottom w:val="single" w:sz="8" w:space="0" w:color="6FB344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B344" w:themeColor="accent6"/>
          <w:left w:val="nil"/>
          <w:bottom w:val="single" w:sz="8" w:space="0" w:color="6FB344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D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DC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C2563"/>
  </w:style>
  <w:style w:type="paragraph" w:styleId="List">
    <w:name w:val="List"/>
    <w:basedOn w:val="Normal"/>
    <w:uiPriority w:val="99"/>
    <w:semiHidden/>
    <w:unhideWhenUsed/>
    <w:rsid w:val="002C256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256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256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256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256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256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256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256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256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256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256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256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256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256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256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256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256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256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256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256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2C256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8E9C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8E9C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C78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C7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7B1B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7B1B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EC3E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EC3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9A9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9A9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7D3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7D3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ListTable2">
    <w:name w:val="List Table 2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8E9CD" w:themeColor="accent1" w:themeTint="99"/>
        <w:bottom w:val="single" w:sz="4" w:space="0" w:color="58E9CD" w:themeColor="accent1" w:themeTint="99"/>
        <w:insideH w:val="single" w:sz="4" w:space="0" w:color="58E9C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AC78B" w:themeColor="accent2" w:themeTint="99"/>
        <w:bottom w:val="single" w:sz="4" w:space="0" w:color="FAC78B" w:themeColor="accent2" w:themeTint="99"/>
        <w:insideH w:val="single" w:sz="4" w:space="0" w:color="FAC78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B1B5" w:themeColor="accent3" w:themeTint="99"/>
        <w:bottom w:val="single" w:sz="4" w:space="0" w:color="A7B1B5" w:themeColor="accent3" w:themeTint="99"/>
        <w:insideH w:val="single" w:sz="4" w:space="0" w:color="A7B1B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EC3EB" w:themeColor="accent4" w:themeTint="99"/>
        <w:bottom w:val="single" w:sz="4" w:space="0" w:color="5EC3EB" w:themeColor="accent4" w:themeTint="99"/>
        <w:insideH w:val="single" w:sz="4" w:space="0" w:color="5EC3E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EE9A94" w:themeColor="accent5" w:themeTint="99"/>
        <w:bottom w:val="single" w:sz="4" w:space="0" w:color="EE9A94" w:themeColor="accent5" w:themeTint="99"/>
        <w:insideH w:val="single" w:sz="4" w:space="0" w:color="EE9A9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D38C" w:themeColor="accent6" w:themeTint="99"/>
        <w:bottom w:val="single" w:sz="4" w:space="0" w:color="A7D38C" w:themeColor="accent6" w:themeTint="99"/>
        <w:insideH w:val="single" w:sz="4" w:space="0" w:color="A7D3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ListTable3">
    <w:name w:val="List Table 3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17AE92" w:themeColor="accent1"/>
        <w:left w:val="single" w:sz="4" w:space="0" w:color="17AE92" w:themeColor="accent1"/>
        <w:bottom w:val="single" w:sz="4" w:space="0" w:color="17AE92" w:themeColor="accent1"/>
        <w:right w:val="single" w:sz="4" w:space="0" w:color="17AE9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7AE92" w:themeFill="accent1"/>
      </w:tcPr>
    </w:tblStylePr>
    <w:tblStylePr w:type="lastRow">
      <w:rPr>
        <w:b/>
        <w:bCs/>
      </w:rPr>
      <w:tblPr/>
      <w:tcPr>
        <w:tcBorders>
          <w:top w:val="double" w:sz="4" w:space="0" w:color="17AE9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7AE92" w:themeColor="accent1"/>
          <w:right w:val="single" w:sz="4" w:space="0" w:color="17AE92" w:themeColor="accent1"/>
        </w:tcBorders>
      </w:tcPr>
    </w:tblStylePr>
    <w:tblStylePr w:type="band1Horz">
      <w:tblPr/>
      <w:tcPr>
        <w:tcBorders>
          <w:top w:val="single" w:sz="4" w:space="0" w:color="17AE92" w:themeColor="accent1"/>
          <w:bottom w:val="single" w:sz="4" w:space="0" w:color="17AE9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7AE92" w:themeColor="accent1"/>
          <w:left w:val="nil"/>
        </w:tcBorders>
      </w:tcPr>
    </w:tblStylePr>
    <w:tblStylePr w:type="swCell">
      <w:tblPr/>
      <w:tcPr>
        <w:tcBorders>
          <w:top w:val="double" w:sz="4" w:space="0" w:color="17AE92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7A23F" w:themeColor="accent2"/>
        <w:left w:val="single" w:sz="4" w:space="0" w:color="F7A23F" w:themeColor="accent2"/>
        <w:bottom w:val="single" w:sz="4" w:space="0" w:color="F7A23F" w:themeColor="accent2"/>
        <w:right w:val="single" w:sz="4" w:space="0" w:color="F7A23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A23F" w:themeFill="accent2"/>
      </w:tcPr>
    </w:tblStylePr>
    <w:tblStylePr w:type="lastRow">
      <w:rPr>
        <w:b/>
        <w:bCs/>
      </w:rPr>
      <w:tblPr/>
      <w:tcPr>
        <w:tcBorders>
          <w:top w:val="double" w:sz="4" w:space="0" w:color="F7A23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A23F" w:themeColor="accent2"/>
          <w:right w:val="single" w:sz="4" w:space="0" w:color="F7A23F" w:themeColor="accent2"/>
        </w:tcBorders>
      </w:tcPr>
    </w:tblStylePr>
    <w:tblStylePr w:type="band1Horz">
      <w:tblPr/>
      <w:tcPr>
        <w:tcBorders>
          <w:top w:val="single" w:sz="4" w:space="0" w:color="F7A23F" w:themeColor="accent2"/>
          <w:bottom w:val="single" w:sz="4" w:space="0" w:color="F7A23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A23F" w:themeColor="accent2"/>
          <w:left w:val="nil"/>
        </w:tcBorders>
      </w:tcPr>
    </w:tblStylePr>
    <w:tblStylePr w:type="swCell">
      <w:tblPr/>
      <w:tcPr>
        <w:tcBorders>
          <w:top w:val="double" w:sz="4" w:space="0" w:color="F7A23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F7E84" w:themeColor="accent3"/>
        <w:left w:val="single" w:sz="4" w:space="0" w:color="6F7E84" w:themeColor="accent3"/>
        <w:bottom w:val="single" w:sz="4" w:space="0" w:color="6F7E84" w:themeColor="accent3"/>
        <w:right w:val="single" w:sz="4" w:space="0" w:color="6F7E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7E84" w:themeFill="accent3"/>
      </w:tcPr>
    </w:tblStylePr>
    <w:tblStylePr w:type="lastRow">
      <w:rPr>
        <w:b/>
        <w:bCs/>
      </w:rPr>
      <w:tblPr/>
      <w:tcPr>
        <w:tcBorders>
          <w:top w:val="double" w:sz="4" w:space="0" w:color="6F7E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7E84" w:themeColor="accent3"/>
          <w:right w:val="single" w:sz="4" w:space="0" w:color="6F7E84" w:themeColor="accent3"/>
        </w:tcBorders>
      </w:tcPr>
    </w:tblStylePr>
    <w:tblStylePr w:type="band1Horz">
      <w:tblPr/>
      <w:tcPr>
        <w:tcBorders>
          <w:top w:val="single" w:sz="4" w:space="0" w:color="6F7E84" w:themeColor="accent3"/>
          <w:bottom w:val="single" w:sz="4" w:space="0" w:color="6F7E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7E84" w:themeColor="accent3"/>
          <w:left w:val="nil"/>
        </w:tcBorders>
      </w:tcPr>
    </w:tblStylePr>
    <w:tblStylePr w:type="swCell">
      <w:tblPr/>
      <w:tcPr>
        <w:tcBorders>
          <w:top w:val="double" w:sz="4" w:space="0" w:color="6F7E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178DBB" w:themeColor="accent4"/>
        <w:left w:val="single" w:sz="4" w:space="0" w:color="178DBB" w:themeColor="accent4"/>
        <w:bottom w:val="single" w:sz="4" w:space="0" w:color="178DBB" w:themeColor="accent4"/>
        <w:right w:val="single" w:sz="4" w:space="0" w:color="178DB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78DBB" w:themeFill="accent4"/>
      </w:tcPr>
    </w:tblStylePr>
    <w:tblStylePr w:type="lastRow">
      <w:rPr>
        <w:b/>
        <w:bCs/>
      </w:rPr>
      <w:tblPr/>
      <w:tcPr>
        <w:tcBorders>
          <w:top w:val="double" w:sz="4" w:space="0" w:color="178DB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78DBB" w:themeColor="accent4"/>
          <w:right w:val="single" w:sz="4" w:space="0" w:color="178DBB" w:themeColor="accent4"/>
        </w:tcBorders>
      </w:tcPr>
    </w:tblStylePr>
    <w:tblStylePr w:type="band1Horz">
      <w:tblPr/>
      <w:tcPr>
        <w:tcBorders>
          <w:top w:val="single" w:sz="4" w:space="0" w:color="178DBB" w:themeColor="accent4"/>
          <w:bottom w:val="single" w:sz="4" w:space="0" w:color="178DB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78DBB" w:themeColor="accent4"/>
          <w:left w:val="nil"/>
        </w:tcBorders>
      </w:tcPr>
    </w:tblStylePr>
    <w:tblStylePr w:type="swCell">
      <w:tblPr/>
      <w:tcPr>
        <w:tcBorders>
          <w:top w:val="double" w:sz="4" w:space="0" w:color="178DBB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E3584E" w:themeColor="accent5"/>
        <w:left w:val="single" w:sz="4" w:space="0" w:color="E3584E" w:themeColor="accent5"/>
        <w:bottom w:val="single" w:sz="4" w:space="0" w:color="E3584E" w:themeColor="accent5"/>
        <w:right w:val="single" w:sz="4" w:space="0" w:color="E3584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584E" w:themeFill="accent5"/>
      </w:tcPr>
    </w:tblStylePr>
    <w:tblStylePr w:type="lastRow">
      <w:rPr>
        <w:b/>
        <w:bCs/>
      </w:rPr>
      <w:tblPr/>
      <w:tcPr>
        <w:tcBorders>
          <w:top w:val="double" w:sz="4" w:space="0" w:color="E3584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584E" w:themeColor="accent5"/>
          <w:right w:val="single" w:sz="4" w:space="0" w:color="E3584E" w:themeColor="accent5"/>
        </w:tcBorders>
      </w:tcPr>
    </w:tblStylePr>
    <w:tblStylePr w:type="band1Horz">
      <w:tblPr/>
      <w:tcPr>
        <w:tcBorders>
          <w:top w:val="single" w:sz="4" w:space="0" w:color="E3584E" w:themeColor="accent5"/>
          <w:bottom w:val="single" w:sz="4" w:space="0" w:color="E3584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584E" w:themeColor="accent5"/>
          <w:left w:val="nil"/>
        </w:tcBorders>
      </w:tcPr>
    </w:tblStylePr>
    <w:tblStylePr w:type="swCell">
      <w:tblPr/>
      <w:tcPr>
        <w:tcBorders>
          <w:top w:val="double" w:sz="4" w:space="0" w:color="E3584E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FB344" w:themeColor="accent6"/>
        <w:left w:val="single" w:sz="4" w:space="0" w:color="6FB344" w:themeColor="accent6"/>
        <w:bottom w:val="single" w:sz="4" w:space="0" w:color="6FB344" w:themeColor="accent6"/>
        <w:right w:val="single" w:sz="4" w:space="0" w:color="6FB344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B344" w:themeFill="accent6"/>
      </w:tcPr>
    </w:tblStylePr>
    <w:tblStylePr w:type="lastRow">
      <w:rPr>
        <w:b/>
        <w:bCs/>
      </w:rPr>
      <w:tblPr/>
      <w:tcPr>
        <w:tcBorders>
          <w:top w:val="double" w:sz="4" w:space="0" w:color="6FB344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B344" w:themeColor="accent6"/>
          <w:right w:val="single" w:sz="4" w:space="0" w:color="6FB344" w:themeColor="accent6"/>
        </w:tcBorders>
      </w:tcPr>
    </w:tblStylePr>
    <w:tblStylePr w:type="band1Horz">
      <w:tblPr/>
      <w:tcPr>
        <w:tcBorders>
          <w:top w:val="single" w:sz="4" w:space="0" w:color="6FB344" w:themeColor="accent6"/>
          <w:bottom w:val="single" w:sz="4" w:space="0" w:color="6FB344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B344" w:themeColor="accent6"/>
          <w:left w:val="nil"/>
        </w:tcBorders>
      </w:tcPr>
    </w:tblStylePr>
    <w:tblStylePr w:type="swCell">
      <w:tblPr/>
      <w:tcPr>
        <w:tcBorders>
          <w:top w:val="double" w:sz="4" w:space="0" w:color="6FB344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8E9CD" w:themeColor="accent1" w:themeTint="99"/>
        <w:left w:val="single" w:sz="4" w:space="0" w:color="58E9CD" w:themeColor="accent1" w:themeTint="99"/>
        <w:bottom w:val="single" w:sz="4" w:space="0" w:color="58E9CD" w:themeColor="accent1" w:themeTint="99"/>
        <w:right w:val="single" w:sz="4" w:space="0" w:color="58E9CD" w:themeColor="accent1" w:themeTint="99"/>
        <w:insideH w:val="single" w:sz="4" w:space="0" w:color="58E9C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AE92" w:themeColor="accent1"/>
          <w:left w:val="single" w:sz="4" w:space="0" w:color="17AE92" w:themeColor="accent1"/>
          <w:bottom w:val="single" w:sz="4" w:space="0" w:color="17AE92" w:themeColor="accent1"/>
          <w:right w:val="single" w:sz="4" w:space="0" w:color="17AE92" w:themeColor="accent1"/>
          <w:insideH w:val="nil"/>
        </w:tcBorders>
        <w:shd w:val="clear" w:color="auto" w:fill="17AE92" w:themeFill="accent1"/>
      </w:tcPr>
    </w:tblStylePr>
    <w:tblStylePr w:type="lastRow">
      <w:rPr>
        <w:b/>
        <w:bCs/>
      </w:rPr>
      <w:tblPr/>
      <w:tcPr>
        <w:tcBorders>
          <w:top w:val="double" w:sz="4" w:space="0" w:color="58E9C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FAC78B" w:themeColor="accent2" w:themeTint="99"/>
        <w:left w:val="single" w:sz="4" w:space="0" w:color="FAC78B" w:themeColor="accent2" w:themeTint="99"/>
        <w:bottom w:val="single" w:sz="4" w:space="0" w:color="FAC78B" w:themeColor="accent2" w:themeTint="99"/>
        <w:right w:val="single" w:sz="4" w:space="0" w:color="FAC78B" w:themeColor="accent2" w:themeTint="99"/>
        <w:insideH w:val="single" w:sz="4" w:space="0" w:color="FAC78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A23F" w:themeColor="accent2"/>
          <w:left w:val="single" w:sz="4" w:space="0" w:color="F7A23F" w:themeColor="accent2"/>
          <w:bottom w:val="single" w:sz="4" w:space="0" w:color="F7A23F" w:themeColor="accent2"/>
          <w:right w:val="single" w:sz="4" w:space="0" w:color="F7A23F" w:themeColor="accent2"/>
          <w:insideH w:val="nil"/>
        </w:tcBorders>
        <w:shd w:val="clear" w:color="auto" w:fill="F7A23F" w:themeFill="accent2"/>
      </w:tcPr>
    </w:tblStylePr>
    <w:tblStylePr w:type="lastRow">
      <w:rPr>
        <w:b/>
        <w:bCs/>
      </w:rPr>
      <w:tblPr/>
      <w:tcPr>
        <w:tcBorders>
          <w:top w:val="double" w:sz="4" w:space="0" w:color="FAC78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B1B5" w:themeColor="accent3" w:themeTint="99"/>
        <w:left w:val="single" w:sz="4" w:space="0" w:color="A7B1B5" w:themeColor="accent3" w:themeTint="99"/>
        <w:bottom w:val="single" w:sz="4" w:space="0" w:color="A7B1B5" w:themeColor="accent3" w:themeTint="99"/>
        <w:right w:val="single" w:sz="4" w:space="0" w:color="A7B1B5" w:themeColor="accent3" w:themeTint="99"/>
        <w:insideH w:val="single" w:sz="4" w:space="0" w:color="A7B1B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7E84" w:themeColor="accent3"/>
          <w:left w:val="single" w:sz="4" w:space="0" w:color="6F7E84" w:themeColor="accent3"/>
          <w:bottom w:val="single" w:sz="4" w:space="0" w:color="6F7E84" w:themeColor="accent3"/>
          <w:right w:val="single" w:sz="4" w:space="0" w:color="6F7E84" w:themeColor="accent3"/>
          <w:insideH w:val="nil"/>
        </w:tcBorders>
        <w:shd w:val="clear" w:color="auto" w:fill="6F7E84" w:themeFill="accent3"/>
      </w:tcPr>
    </w:tblStylePr>
    <w:tblStylePr w:type="lastRow">
      <w:rPr>
        <w:b/>
        <w:bCs/>
      </w:rPr>
      <w:tblPr/>
      <w:tcPr>
        <w:tcBorders>
          <w:top w:val="double" w:sz="4" w:space="0" w:color="A7B1B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5EC3EB" w:themeColor="accent4" w:themeTint="99"/>
        <w:left w:val="single" w:sz="4" w:space="0" w:color="5EC3EB" w:themeColor="accent4" w:themeTint="99"/>
        <w:bottom w:val="single" w:sz="4" w:space="0" w:color="5EC3EB" w:themeColor="accent4" w:themeTint="99"/>
        <w:right w:val="single" w:sz="4" w:space="0" w:color="5EC3EB" w:themeColor="accent4" w:themeTint="99"/>
        <w:insideH w:val="single" w:sz="4" w:space="0" w:color="5EC3E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78DBB" w:themeColor="accent4"/>
          <w:left w:val="single" w:sz="4" w:space="0" w:color="178DBB" w:themeColor="accent4"/>
          <w:bottom w:val="single" w:sz="4" w:space="0" w:color="178DBB" w:themeColor="accent4"/>
          <w:right w:val="single" w:sz="4" w:space="0" w:color="178DBB" w:themeColor="accent4"/>
          <w:insideH w:val="nil"/>
        </w:tcBorders>
        <w:shd w:val="clear" w:color="auto" w:fill="178DBB" w:themeFill="accent4"/>
      </w:tcPr>
    </w:tblStylePr>
    <w:tblStylePr w:type="lastRow">
      <w:rPr>
        <w:b/>
        <w:bCs/>
      </w:rPr>
      <w:tblPr/>
      <w:tcPr>
        <w:tcBorders>
          <w:top w:val="double" w:sz="4" w:space="0" w:color="5EC3E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EE9A94" w:themeColor="accent5" w:themeTint="99"/>
        <w:left w:val="single" w:sz="4" w:space="0" w:color="EE9A94" w:themeColor="accent5" w:themeTint="99"/>
        <w:bottom w:val="single" w:sz="4" w:space="0" w:color="EE9A94" w:themeColor="accent5" w:themeTint="99"/>
        <w:right w:val="single" w:sz="4" w:space="0" w:color="EE9A94" w:themeColor="accent5" w:themeTint="99"/>
        <w:insideH w:val="single" w:sz="4" w:space="0" w:color="EE9A9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584E" w:themeColor="accent5"/>
          <w:left w:val="single" w:sz="4" w:space="0" w:color="E3584E" w:themeColor="accent5"/>
          <w:bottom w:val="single" w:sz="4" w:space="0" w:color="E3584E" w:themeColor="accent5"/>
          <w:right w:val="single" w:sz="4" w:space="0" w:color="E3584E" w:themeColor="accent5"/>
          <w:insideH w:val="nil"/>
        </w:tcBorders>
        <w:shd w:val="clear" w:color="auto" w:fill="E3584E" w:themeFill="accent5"/>
      </w:tcPr>
    </w:tblStylePr>
    <w:tblStylePr w:type="lastRow">
      <w:rPr>
        <w:b/>
        <w:bCs/>
      </w:rPr>
      <w:tblPr/>
      <w:tcPr>
        <w:tcBorders>
          <w:top w:val="double" w:sz="4" w:space="0" w:color="EE9A9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A7D38C" w:themeColor="accent6" w:themeTint="99"/>
        <w:left w:val="single" w:sz="4" w:space="0" w:color="A7D38C" w:themeColor="accent6" w:themeTint="99"/>
        <w:bottom w:val="single" w:sz="4" w:space="0" w:color="A7D38C" w:themeColor="accent6" w:themeTint="99"/>
        <w:right w:val="single" w:sz="4" w:space="0" w:color="A7D38C" w:themeColor="accent6" w:themeTint="99"/>
        <w:insideH w:val="single" w:sz="4" w:space="0" w:color="A7D3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B344" w:themeColor="accent6"/>
          <w:left w:val="single" w:sz="4" w:space="0" w:color="6FB344" w:themeColor="accent6"/>
          <w:bottom w:val="single" w:sz="4" w:space="0" w:color="6FB344" w:themeColor="accent6"/>
          <w:right w:val="single" w:sz="4" w:space="0" w:color="6FB344" w:themeColor="accent6"/>
          <w:insideH w:val="nil"/>
        </w:tcBorders>
        <w:shd w:val="clear" w:color="auto" w:fill="6FB344" w:themeFill="accent6"/>
      </w:tcPr>
    </w:tblStylePr>
    <w:tblStylePr w:type="lastRow">
      <w:rPr>
        <w:b/>
        <w:bCs/>
      </w:rPr>
      <w:tblPr/>
      <w:tcPr>
        <w:tcBorders>
          <w:top w:val="double" w:sz="4" w:space="0" w:color="A7D3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7AE92" w:themeColor="accent1"/>
        <w:left w:val="single" w:sz="24" w:space="0" w:color="17AE92" w:themeColor="accent1"/>
        <w:bottom w:val="single" w:sz="24" w:space="0" w:color="17AE92" w:themeColor="accent1"/>
        <w:right w:val="single" w:sz="24" w:space="0" w:color="17AE92" w:themeColor="accent1"/>
      </w:tblBorders>
    </w:tblPr>
    <w:tcPr>
      <w:shd w:val="clear" w:color="auto" w:fill="17AE9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A23F" w:themeColor="accent2"/>
        <w:left w:val="single" w:sz="24" w:space="0" w:color="F7A23F" w:themeColor="accent2"/>
        <w:bottom w:val="single" w:sz="24" w:space="0" w:color="F7A23F" w:themeColor="accent2"/>
        <w:right w:val="single" w:sz="24" w:space="0" w:color="F7A23F" w:themeColor="accent2"/>
      </w:tblBorders>
    </w:tblPr>
    <w:tcPr>
      <w:shd w:val="clear" w:color="auto" w:fill="F7A23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7E84" w:themeColor="accent3"/>
        <w:left w:val="single" w:sz="24" w:space="0" w:color="6F7E84" w:themeColor="accent3"/>
        <w:bottom w:val="single" w:sz="24" w:space="0" w:color="6F7E84" w:themeColor="accent3"/>
        <w:right w:val="single" w:sz="24" w:space="0" w:color="6F7E84" w:themeColor="accent3"/>
      </w:tblBorders>
    </w:tblPr>
    <w:tcPr>
      <w:shd w:val="clear" w:color="auto" w:fill="6F7E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78DBB" w:themeColor="accent4"/>
        <w:left w:val="single" w:sz="24" w:space="0" w:color="178DBB" w:themeColor="accent4"/>
        <w:bottom w:val="single" w:sz="24" w:space="0" w:color="178DBB" w:themeColor="accent4"/>
        <w:right w:val="single" w:sz="24" w:space="0" w:color="178DBB" w:themeColor="accent4"/>
      </w:tblBorders>
    </w:tblPr>
    <w:tcPr>
      <w:shd w:val="clear" w:color="auto" w:fill="178DB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584E" w:themeColor="accent5"/>
        <w:left w:val="single" w:sz="24" w:space="0" w:color="E3584E" w:themeColor="accent5"/>
        <w:bottom w:val="single" w:sz="24" w:space="0" w:color="E3584E" w:themeColor="accent5"/>
        <w:right w:val="single" w:sz="24" w:space="0" w:color="E3584E" w:themeColor="accent5"/>
      </w:tblBorders>
    </w:tblPr>
    <w:tcPr>
      <w:shd w:val="clear" w:color="auto" w:fill="E3584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C256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B344" w:themeColor="accent6"/>
        <w:left w:val="single" w:sz="24" w:space="0" w:color="6FB344" w:themeColor="accent6"/>
        <w:bottom w:val="single" w:sz="24" w:space="0" w:color="6FB344" w:themeColor="accent6"/>
        <w:right w:val="single" w:sz="24" w:space="0" w:color="6FB344" w:themeColor="accent6"/>
      </w:tblBorders>
    </w:tblPr>
    <w:tcPr>
      <w:shd w:val="clear" w:color="auto" w:fill="6FB344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C2563"/>
    <w:pPr>
      <w:spacing w:after="0" w:line="240" w:lineRule="auto"/>
    </w:pPr>
    <w:rPr>
      <w:color w:val="11826C" w:themeColor="accent1" w:themeShade="BF"/>
    </w:rPr>
    <w:tblPr>
      <w:tblStyleRowBandSize w:val="1"/>
      <w:tblStyleColBandSize w:val="1"/>
      <w:tblBorders>
        <w:top w:val="single" w:sz="4" w:space="0" w:color="17AE92" w:themeColor="accent1"/>
        <w:bottom w:val="single" w:sz="4" w:space="0" w:color="17AE9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7AE9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7AE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C2563"/>
    <w:pPr>
      <w:spacing w:after="0" w:line="240" w:lineRule="auto"/>
    </w:pPr>
    <w:rPr>
      <w:color w:val="DE7B09" w:themeColor="accent2" w:themeShade="BF"/>
    </w:rPr>
    <w:tblPr>
      <w:tblStyleRowBandSize w:val="1"/>
      <w:tblStyleColBandSize w:val="1"/>
      <w:tblBorders>
        <w:top w:val="single" w:sz="4" w:space="0" w:color="F7A23F" w:themeColor="accent2"/>
        <w:bottom w:val="single" w:sz="4" w:space="0" w:color="F7A23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7A23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7A23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C2563"/>
    <w:pPr>
      <w:spacing w:after="0" w:line="240" w:lineRule="auto"/>
    </w:pPr>
    <w:rPr>
      <w:color w:val="535E62" w:themeColor="accent3" w:themeShade="BF"/>
    </w:rPr>
    <w:tblPr>
      <w:tblStyleRowBandSize w:val="1"/>
      <w:tblStyleColBandSize w:val="1"/>
      <w:tblBorders>
        <w:top w:val="single" w:sz="4" w:space="0" w:color="6F7E84" w:themeColor="accent3"/>
        <w:bottom w:val="single" w:sz="4" w:space="0" w:color="6F7E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F7E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F7E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C2563"/>
    <w:pPr>
      <w:spacing w:after="0" w:line="240" w:lineRule="auto"/>
    </w:pPr>
    <w:rPr>
      <w:color w:val="11698B" w:themeColor="accent4" w:themeShade="BF"/>
    </w:rPr>
    <w:tblPr>
      <w:tblStyleRowBandSize w:val="1"/>
      <w:tblStyleColBandSize w:val="1"/>
      <w:tblBorders>
        <w:top w:val="single" w:sz="4" w:space="0" w:color="178DBB" w:themeColor="accent4"/>
        <w:bottom w:val="single" w:sz="4" w:space="0" w:color="178DB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78DB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78D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C2563"/>
    <w:pPr>
      <w:spacing w:after="0" w:line="240" w:lineRule="auto"/>
    </w:pPr>
    <w:rPr>
      <w:color w:val="C52A1F" w:themeColor="accent5" w:themeShade="BF"/>
    </w:rPr>
    <w:tblPr>
      <w:tblStyleRowBandSize w:val="1"/>
      <w:tblStyleColBandSize w:val="1"/>
      <w:tblBorders>
        <w:top w:val="single" w:sz="4" w:space="0" w:color="E3584E" w:themeColor="accent5"/>
        <w:bottom w:val="single" w:sz="4" w:space="0" w:color="E3584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584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584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C2563"/>
    <w:pPr>
      <w:spacing w:after="0" w:line="240" w:lineRule="auto"/>
    </w:pPr>
    <w:rPr>
      <w:color w:val="528633" w:themeColor="accent6" w:themeShade="BF"/>
    </w:rPr>
    <w:tblPr>
      <w:tblStyleRowBandSize w:val="1"/>
      <w:tblStyleColBandSize w:val="1"/>
      <w:tblBorders>
        <w:top w:val="single" w:sz="4" w:space="0" w:color="6FB344" w:themeColor="accent6"/>
        <w:bottom w:val="single" w:sz="4" w:space="0" w:color="6FB344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6FB344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6FB3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C2563"/>
    <w:pPr>
      <w:spacing w:after="0" w:line="240" w:lineRule="auto"/>
    </w:pPr>
    <w:rPr>
      <w:color w:val="11826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7AE9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7AE9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7AE9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7AE9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7F7EE" w:themeFill="accent1" w:themeFillTint="33"/>
      </w:tcPr>
    </w:tblStylePr>
    <w:tblStylePr w:type="band1Horz">
      <w:tblPr/>
      <w:tcPr>
        <w:shd w:val="clear" w:color="auto" w:fill="C7F7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C2563"/>
    <w:pPr>
      <w:spacing w:after="0" w:line="240" w:lineRule="auto"/>
    </w:pPr>
    <w:rPr>
      <w:color w:val="DE7B09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A23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A23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A23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A23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DECD8" w:themeFill="accent2" w:themeFillTint="33"/>
      </w:tcPr>
    </w:tblStylePr>
    <w:tblStylePr w:type="band1Horz">
      <w:tblPr/>
      <w:tcPr>
        <w:shd w:val="clear" w:color="auto" w:fill="FDEC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C2563"/>
    <w:pPr>
      <w:spacing w:after="0" w:line="240" w:lineRule="auto"/>
    </w:pPr>
    <w:rPr>
      <w:color w:val="535E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7E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7E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7E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7E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1E5E6" w:themeFill="accent3" w:themeFillTint="33"/>
      </w:tcPr>
    </w:tblStylePr>
    <w:tblStylePr w:type="band1Horz">
      <w:tblPr/>
      <w:tcPr>
        <w:shd w:val="clear" w:color="auto" w:fill="E1E5E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C2563"/>
    <w:pPr>
      <w:spacing w:after="0" w:line="240" w:lineRule="auto"/>
    </w:pPr>
    <w:rPr>
      <w:color w:val="11698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78DB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78DB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78DB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78DB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9EBF8" w:themeFill="accent4" w:themeFillTint="33"/>
      </w:tcPr>
    </w:tblStylePr>
    <w:tblStylePr w:type="band1Horz">
      <w:tblPr/>
      <w:tcPr>
        <w:shd w:val="clear" w:color="auto" w:fill="C9EBF8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C2563"/>
    <w:pPr>
      <w:spacing w:after="0" w:line="240" w:lineRule="auto"/>
    </w:pPr>
    <w:rPr>
      <w:color w:val="C52A1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584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584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584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584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DDDB" w:themeFill="accent5" w:themeFillTint="33"/>
      </w:tcPr>
    </w:tblStylePr>
    <w:tblStylePr w:type="band1Horz">
      <w:tblPr/>
      <w:tcPr>
        <w:shd w:val="clear" w:color="auto" w:fill="F9DDD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C2563"/>
    <w:pPr>
      <w:spacing w:after="0" w:line="240" w:lineRule="auto"/>
    </w:pPr>
    <w:rPr>
      <w:color w:val="52863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B344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B344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B344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B344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1F0D8" w:themeFill="accent6" w:themeFillTint="33"/>
      </w:tcPr>
    </w:tblStylePr>
    <w:tblStylePr w:type="band1Horz">
      <w:tblPr/>
      <w:tcPr>
        <w:shd w:val="clear" w:color="auto" w:fill="E1F0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C2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C256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2FE3C1" w:themeColor="accent1" w:themeTint="BF"/>
        <w:left w:val="single" w:sz="8" w:space="0" w:color="2FE3C1" w:themeColor="accent1" w:themeTint="BF"/>
        <w:bottom w:val="single" w:sz="8" w:space="0" w:color="2FE3C1" w:themeColor="accent1" w:themeTint="BF"/>
        <w:right w:val="single" w:sz="8" w:space="0" w:color="2FE3C1" w:themeColor="accent1" w:themeTint="BF"/>
        <w:insideH w:val="single" w:sz="8" w:space="0" w:color="2FE3C1" w:themeColor="accent1" w:themeTint="BF"/>
        <w:insideV w:val="single" w:sz="8" w:space="0" w:color="2FE3C1" w:themeColor="accent1" w:themeTint="BF"/>
      </w:tblBorders>
    </w:tblPr>
    <w:tcPr>
      <w:shd w:val="clear" w:color="auto" w:fill="BAF6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E3C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5ECD6" w:themeFill="accent1" w:themeFillTint="7F"/>
      </w:tcPr>
    </w:tblStylePr>
    <w:tblStylePr w:type="band1Horz">
      <w:tblPr/>
      <w:tcPr>
        <w:shd w:val="clear" w:color="auto" w:fill="75ECD6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9B96F" w:themeColor="accent2" w:themeTint="BF"/>
        <w:left w:val="single" w:sz="8" w:space="0" w:color="F9B96F" w:themeColor="accent2" w:themeTint="BF"/>
        <w:bottom w:val="single" w:sz="8" w:space="0" w:color="F9B96F" w:themeColor="accent2" w:themeTint="BF"/>
        <w:right w:val="single" w:sz="8" w:space="0" w:color="F9B96F" w:themeColor="accent2" w:themeTint="BF"/>
        <w:insideH w:val="single" w:sz="8" w:space="0" w:color="F9B96F" w:themeColor="accent2" w:themeTint="BF"/>
        <w:insideV w:val="single" w:sz="8" w:space="0" w:color="F9B96F" w:themeColor="accent2" w:themeTint="BF"/>
      </w:tblBorders>
    </w:tblPr>
    <w:tcPr>
      <w:shd w:val="clear" w:color="auto" w:fill="FDE7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96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09F" w:themeFill="accent2" w:themeFillTint="7F"/>
      </w:tcPr>
    </w:tblStylePr>
    <w:tblStylePr w:type="band1Horz">
      <w:tblPr/>
      <w:tcPr>
        <w:shd w:val="clear" w:color="auto" w:fill="FBD09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929EA3" w:themeColor="accent3" w:themeTint="BF"/>
        <w:left w:val="single" w:sz="8" w:space="0" w:color="929EA3" w:themeColor="accent3" w:themeTint="BF"/>
        <w:bottom w:val="single" w:sz="8" w:space="0" w:color="929EA3" w:themeColor="accent3" w:themeTint="BF"/>
        <w:right w:val="single" w:sz="8" w:space="0" w:color="929EA3" w:themeColor="accent3" w:themeTint="BF"/>
        <w:insideH w:val="single" w:sz="8" w:space="0" w:color="929EA3" w:themeColor="accent3" w:themeTint="BF"/>
        <w:insideV w:val="single" w:sz="8" w:space="0" w:color="929EA3" w:themeColor="accent3" w:themeTint="BF"/>
      </w:tblBorders>
    </w:tblPr>
    <w:tcPr>
      <w:shd w:val="clear" w:color="auto" w:fill="DBDFE1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9EA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BEC2" w:themeFill="accent3" w:themeFillTint="7F"/>
      </w:tcPr>
    </w:tblStylePr>
    <w:tblStylePr w:type="band1Horz">
      <w:tblPr/>
      <w:tcPr>
        <w:shd w:val="clear" w:color="auto" w:fill="B6BEC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36B4E6" w:themeColor="accent4" w:themeTint="BF"/>
        <w:left w:val="single" w:sz="8" w:space="0" w:color="36B4E6" w:themeColor="accent4" w:themeTint="BF"/>
        <w:bottom w:val="single" w:sz="8" w:space="0" w:color="36B4E6" w:themeColor="accent4" w:themeTint="BF"/>
        <w:right w:val="single" w:sz="8" w:space="0" w:color="36B4E6" w:themeColor="accent4" w:themeTint="BF"/>
        <w:insideH w:val="single" w:sz="8" w:space="0" w:color="36B4E6" w:themeColor="accent4" w:themeTint="BF"/>
        <w:insideV w:val="single" w:sz="8" w:space="0" w:color="36B4E6" w:themeColor="accent4" w:themeTint="BF"/>
      </w:tblBorders>
    </w:tblPr>
    <w:tcPr>
      <w:shd w:val="clear" w:color="auto" w:fill="BCE6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6B4E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9CDEE" w:themeFill="accent4" w:themeFillTint="7F"/>
      </w:tcPr>
    </w:tblStylePr>
    <w:tblStylePr w:type="band1Horz">
      <w:tblPr/>
      <w:tcPr>
        <w:shd w:val="clear" w:color="auto" w:fill="79CDE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EA817A" w:themeColor="accent5" w:themeTint="BF"/>
        <w:left w:val="single" w:sz="8" w:space="0" w:color="EA817A" w:themeColor="accent5" w:themeTint="BF"/>
        <w:bottom w:val="single" w:sz="8" w:space="0" w:color="EA817A" w:themeColor="accent5" w:themeTint="BF"/>
        <w:right w:val="single" w:sz="8" w:space="0" w:color="EA817A" w:themeColor="accent5" w:themeTint="BF"/>
        <w:insideH w:val="single" w:sz="8" w:space="0" w:color="EA817A" w:themeColor="accent5" w:themeTint="BF"/>
        <w:insideV w:val="single" w:sz="8" w:space="0" w:color="EA817A" w:themeColor="accent5" w:themeTint="BF"/>
      </w:tblBorders>
    </w:tblPr>
    <w:tcPr>
      <w:shd w:val="clear" w:color="auto" w:fill="F8D5D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817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ABA6" w:themeFill="accent5" w:themeFillTint="7F"/>
      </w:tcPr>
    </w:tblStylePr>
    <w:tblStylePr w:type="band1Horz">
      <w:tblPr/>
      <w:tcPr>
        <w:shd w:val="clear" w:color="auto" w:fill="F1ABA6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92C870" w:themeColor="accent6" w:themeTint="BF"/>
        <w:left w:val="single" w:sz="8" w:space="0" w:color="92C870" w:themeColor="accent6" w:themeTint="BF"/>
        <w:bottom w:val="single" w:sz="8" w:space="0" w:color="92C870" w:themeColor="accent6" w:themeTint="BF"/>
        <w:right w:val="single" w:sz="8" w:space="0" w:color="92C870" w:themeColor="accent6" w:themeTint="BF"/>
        <w:insideH w:val="single" w:sz="8" w:space="0" w:color="92C870" w:themeColor="accent6" w:themeTint="BF"/>
        <w:insideV w:val="single" w:sz="8" w:space="0" w:color="92C870" w:themeColor="accent6" w:themeTint="BF"/>
      </w:tblBorders>
    </w:tblPr>
    <w:tcPr>
      <w:shd w:val="clear" w:color="auto" w:fill="DBED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C8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DBA0" w:themeFill="accent6" w:themeFillTint="7F"/>
      </w:tcPr>
    </w:tblStylePr>
    <w:tblStylePr w:type="band1Horz">
      <w:tblPr/>
      <w:tcPr>
        <w:shd w:val="clear" w:color="auto" w:fill="B6DB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AE92" w:themeColor="accent1"/>
        <w:left w:val="single" w:sz="8" w:space="0" w:color="17AE92" w:themeColor="accent1"/>
        <w:bottom w:val="single" w:sz="8" w:space="0" w:color="17AE92" w:themeColor="accent1"/>
        <w:right w:val="single" w:sz="8" w:space="0" w:color="17AE92" w:themeColor="accent1"/>
        <w:insideH w:val="single" w:sz="8" w:space="0" w:color="17AE92" w:themeColor="accent1"/>
        <w:insideV w:val="single" w:sz="8" w:space="0" w:color="17AE92" w:themeColor="accent1"/>
      </w:tblBorders>
    </w:tblPr>
    <w:tcPr>
      <w:shd w:val="clear" w:color="auto" w:fill="BAF6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FB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7EE" w:themeFill="accent1" w:themeFillTint="33"/>
      </w:tcPr>
    </w:tblStylePr>
    <w:tblStylePr w:type="band1Vert">
      <w:tblPr/>
      <w:tcPr>
        <w:shd w:val="clear" w:color="auto" w:fill="75ECD6" w:themeFill="accent1" w:themeFillTint="7F"/>
      </w:tcPr>
    </w:tblStylePr>
    <w:tblStylePr w:type="band1Horz">
      <w:tblPr/>
      <w:tcPr>
        <w:tcBorders>
          <w:insideH w:val="single" w:sz="6" w:space="0" w:color="17AE92" w:themeColor="accent1"/>
          <w:insideV w:val="single" w:sz="6" w:space="0" w:color="17AE92" w:themeColor="accent1"/>
        </w:tcBorders>
        <w:shd w:val="clear" w:color="auto" w:fill="75ECD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A23F" w:themeColor="accent2"/>
        <w:left w:val="single" w:sz="8" w:space="0" w:color="F7A23F" w:themeColor="accent2"/>
        <w:bottom w:val="single" w:sz="8" w:space="0" w:color="F7A23F" w:themeColor="accent2"/>
        <w:right w:val="single" w:sz="8" w:space="0" w:color="F7A23F" w:themeColor="accent2"/>
        <w:insideH w:val="single" w:sz="8" w:space="0" w:color="F7A23F" w:themeColor="accent2"/>
        <w:insideV w:val="single" w:sz="8" w:space="0" w:color="F7A23F" w:themeColor="accent2"/>
      </w:tblBorders>
    </w:tblPr>
    <w:tcPr>
      <w:shd w:val="clear" w:color="auto" w:fill="FDE7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5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CD8" w:themeFill="accent2" w:themeFillTint="33"/>
      </w:tcPr>
    </w:tblStylePr>
    <w:tblStylePr w:type="band1Vert">
      <w:tblPr/>
      <w:tcPr>
        <w:shd w:val="clear" w:color="auto" w:fill="FBD09F" w:themeFill="accent2" w:themeFillTint="7F"/>
      </w:tcPr>
    </w:tblStylePr>
    <w:tblStylePr w:type="band1Horz">
      <w:tblPr/>
      <w:tcPr>
        <w:tcBorders>
          <w:insideH w:val="single" w:sz="6" w:space="0" w:color="F7A23F" w:themeColor="accent2"/>
          <w:insideV w:val="single" w:sz="6" w:space="0" w:color="F7A23F" w:themeColor="accent2"/>
        </w:tcBorders>
        <w:shd w:val="clear" w:color="auto" w:fill="FBD09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7E84" w:themeColor="accent3"/>
        <w:left w:val="single" w:sz="8" w:space="0" w:color="6F7E84" w:themeColor="accent3"/>
        <w:bottom w:val="single" w:sz="8" w:space="0" w:color="6F7E84" w:themeColor="accent3"/>
        <w:right w:val="single" w:sz="8" w:space="0" w:color="6F7E84" w:themeColor="accent3"/>
        <w:insideH w:val="single" w:sz="8" w:space="0" w:color="6F7E84" w:themeColor="accent3"/>
        <w:insideV w:val="single" w:sz="8" w:space="0" w:color="6F7E84" w:themeColor="accent3"/>
      </w:tblBorders>
    </w:tblPr>
    <w:tcPr>
      <w:shd w:val="clear" w:color="auto" w:fill="DBDFE1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0F2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5E6" w:themeFill="accent3" w:themeFillTint="33"/>
      </w:tcPr>
    </w:tblStylePr>
    <w:tblStylePr w:type="band1Vert">
      <w:tblPr/>
      <w:tcPr>
        <w:shd w:val="clear" w:color="auto" w:fill="B6BEC2" w:themeFill="accent3" w:themeFillTint="7F"/>
      </w:tcPr>
    </w:tblStylePr>
    <w:tblStylePr w:type="band1Horz">
      <w:tblPr/>
      <w:tcPr>
        <w:tcBorders>
          <w:insideH w:val="single" w:sz="6" w:space="0" w:color="6F7E84" w:themeColor="accent3"/>
          <w:insideV w:val="single" w:sz="6" w:space="0" w:color="6F7E84" w:themeColor="accent3"/>
        </w:tcBorders>
        <w:shd w:val="clear" w:color="auto" w:fill="B6BEC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8DBB" w:themeColor="accent4"/>
        <w:left w:val="single" w:sz="8" w:space="0" w:color="178DBB" w:themeColor="accent4"/>
        <w:bottom w:val="single" w:sz="8" w:space="0" w:color="178DBB" w:themeColor="accent4"/>
        <w:right w:val="single" w:sz="8" w:space="0" w:color="178DBB" w:themeColor="accent4"/>
        <w:insideH w:val="single" w:sz="8" w:space="0" w:color="178DBB" w:themeColor="accent4"/>
        <w:insideV w:val="single" w:sz="8" w:space="0" w:color="178DBB" w:themeColor="accent4"/>
      </w:tblBorders>
    </w:tblPr>
    <w:tcPr>
      <w:shd w:val="clear" w:color="auto" w:fill="BCE6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4F5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F8" w:themeFill="accent4" w:themeFillTint="33"/>
      </w:tcPr>
    </w:tblStylePr>
    <w:tblStylePr w:type="band1Vert">
      <w:tblPr/>
      <w:tcPr>
        <w:shd w:val="clear" w:color="auto" w:fill="79CDEE" w:themeFill="accent4" w:themeFillTint="7F"/>
      </w:tcPr>
    </w:tblStylePr>
    <w:tblStylePr w:type="band1Horz">
      <w:tblPr/>
      <w:tcPr>
        <w:tcBorders>
          <w:insideH w:val="single" w:sz="6" w:space="0" w:color="178DBB" w:themeColor="accent4"/>
          <w:insideV w:val="single" w:sz="6" w:space="0" w:color="178DBB" w:themeColor="accent4"/>
        </w:tcBorders>
        <w:shd w:val="clear" w:color="auto" w:fill="79CDE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584E" w:themeColor="accent5"/>
        <w:left w:val="single" w:sz="8" w:space="0" w:color="E3584E" w:themeColor="accent5"/>
        <w:bottom w:val="single" w:sz="8" w:space="0" w:color="E3584E" w:themeColor="accent5"/>
        <w:right w:val="single" w:sz="8" w:space="0" w:color="E3584E" w:themeColor="accent5"/>
        <w:insideH w:val="single" w:sz="8" w:space="0" w:color="E3584E" w:themeColor="accent5"/>
        <w:insideV w:val="single" w:sz="8" w:space="0" w:color="E3584E" w:themeColor="accent5"/>
      </w:tblBorders>
    </w:tblPr>
    <w:tcPr>
      <w:shd w:val="clear" w:color="auto" w:fill="F8D5D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EE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DDB" w:themeFill="accent5" w:themeFillTint="33"/>
      </w:tcPr>
    </w:tblStylePr>
    <w:tblStylePr w:type="band1Vert">
      <w:tblPr/>
      <w:tcPr>
        <w:shd w:val="clear" w:color="auto" w:fill="F1ABA6" w:themeFill="accent5" w:themeFillTint="7F"/>
      </w:tcPr>
    </w:tblStylePr>
    <w:tblStylePr w:type="band1Horz">
      <w:tblPr/>
      <w:tcPr>
        <w:tcBorders>
          <w:insideH w:val="single" w:sz="6" w:space="0" w:color="E3584E" w:themeColor="accent5"/>
          <w:insideV w:val="single" w:sz="6" w:space="0" w:color="E3584E" w:themeColor="accent5"/>
        </w:tcBorders>
        <w:shd w:val="clear" w:color="auto" w:fill="F1ABA6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B344" w:themeColor="accent6"/>
        <w:left w:val="single" w:sz="8" w:space="0" w:color="6FB344" w:themeColor="accent6"/>
        <w:bottom w:val="single" w:sz="8" w:space="0" w:color="6FB344" w:themeColor="accent6"/>
        <w:right w:val="single" w:sz="8" w:space="0" w:color="6FB344" w:themeColor="accent6"/>
        <w:insideH w:val="single" w:sz="8" w:space="0" w:color="6FB344" w:themeColor="accent6"/>
        <w:insideV w:val="single" w:sz="8" w:space="0" w:color="6FB344" w:themeColor="accent6"/>
      </w:tblBorders>
    </w:tblPr>
    <w:tcPr>
      <w:shd w:val="clear" w:color="auto" w:fill="DBED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0D8" w:themeFill="accent6" w:themeFillTint="33"/>
      </w:tcPr>
    </w:tblStylePr>
    <w:tblStylePr w:type="band1Vert">
      <w:tblPr/>
      <w:tcPr>
        <w:shd w:val="clear" w:color="auto" w:fill="B6DBA0" w:themeFill="accent6" w:themeFillTint="7F"/>
      </w:tcPr>
    </w:tblStylePr>
    <w:tblStylePr w:type="band1Horz">
      <w:tblPr/>
      <w:tcPr>
        <w:tcBorders>
          <w:insideH w:val="single" w:sz="6" w:space="0" w:color="6FB344" w:themeColor="accent6"/>
          <w:insideV w:val="single" w:sz="6" w:space="0" w:color="6FB344" w:themeColor="accent6"/>
        </w:tcBorders>
        <w:shd w:val="clear" w:color="auto" w:fill="B6DB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6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AE9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AE9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7AE9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7AE9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5ECD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5ECD6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7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A23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A23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A23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A23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09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09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FE1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7E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7E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7E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7E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BEC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BEC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CE6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8D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78D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78D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78D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9CDE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9CDE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D5D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584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584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584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584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ABA6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ABA6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D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B344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B344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B344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B344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DB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DB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7AE92" w:themeColor="accent1"/>
        <w:bottom w:val="single" w:sz="8" w:space="0" w:color="17AE9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7AE92" w:themeColor="accent1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17AE92" w:themeColor="accent1"/>
          <w:bottom w:val="single" w:sz="8" w:space="0" w:color="17AE9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7AE92" w:themeColor="accent1"/>
          <w:bottom w:val="single" w:sz="8" w:space="0" w:color="17AE92" w:themeColor="accent1"/>
        </w:tcBorders>
      </w:tcPr>
    </w:tblStylePr>
    <w:tblStylePr w:type="band1Vert">
      <w:tblPr/>
      <w:tcPr>
        <w:shd w:val="clear" w:color="auto" w:fill="BAF6EA" w:themeFill="accent1" w:themeFillTint="3F"/>
      </w:tcPr>
    </w:tblStylePr>
    <w:tblStylePr w:type="band1Horz">
      <w:tblPr/>
      <w:tcPr>
        <w:shd w:val="clear" w:color="auto" w:fill="BAF6EA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A23F" w:themeColor="accent2"/>
        <w:bottom w:val="single" w:sz="8" w:space="0" w:color="F7A23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A23F" w:themeColor="accent2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F7A23F" w:themeColor="accent2"/>
          <w:bottom w:val="single" w:sz="8" w:space="0" w:color="F7A23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A23F" w:themeColor="accent2"/>
          <w:bottom w:val="single" w:sz="8" w:space="0" w:color="F7A23F" w:themeColor="accent2"/>
        </w:tcBorders>
      </w:tcPr>
    </w:tblStylePr>
    <w:tblStylePr w:type="band1Vert">
      <w:tblPr/>
      <w:tcPr>
        <w:shd w:val="clear" w:color="auto" w:fill="FDE7CF" w:themeFill="accent2" w:themeFillTint="3F"/>
      </w:tcPr>
    </w:tblStylePr>
    <w:tblStylePr w:type="band1Horz">
      <w:tblPr/>
      <w:tcPr>
        <w:shd w:val="clear" w:color="auto" w:fill="FDE7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7E84" w:themeColor="accent3"/>
        <w:bottom w:val="single" w:sz="8" w:space="0" w:color="6F7E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7E84" w:themeColor="accent3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6F7E84" w:themeColor="accent3"/>
          <w:bottom w:val="single" w:sz="8" w:space="0" w:color="6F7E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7E84" w:themeColor="accent3"/>
          <w:bottom w:val="single" w:sz="8" w:space="0" w:color="6F7E84" w:themeColor="accent3"/>
        </w:tcBorders>
      </w:tcPr>
    </w:tblStylePr>
    <w:tblStylePr w:type="band1Vert">
      <w:tblPr/>
      <w:tcPr>
        <w:shd w:val="clear" w:color="auto" w:fill="DBDFE1" w:themeFill="accent3" w:themeFillTint="3F"/>
      </w:tcPr>
    </w:tblStylePr>
    <w:tblStylePr w:type="band1Horz">
      <w:tblPr/>
      <w:tcPr>
        <w:shd w:val="clear" w:color="auto" w:fill="DBDFE1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78DBB" w:themeColor="accent4"/>
        <w:bottom w:val="single" w:sz="8" w:space="0" w:color="178D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78DBB" w:themeColor="accent4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178DBB" w:themeColor="accent4"/>
          <w:bottom w:val="single" w:sz="8" w:space="0" w:color="178D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78DBB" w:themeColor="accent4"/>
          <w:bottom w:val="single" w:sz="8" w:space="0" w:color="178DBB" w:themeColor="accent4"/>
        </w:tcBorders>
      </w:tcPr>
    </w:tblStylePr>
    <w:tblStylePr w:type="band1Vert">
      <w:tblPr/>
      <w:tcPr>
        <w:shd w:val="clear" w:color="auto" w:fill="BCE6F7" w:themeFill="accent4" w:themeFillTint="3F"/>
      </w:tcPr>
    </w:tblStylePr>
    <w:tblStylePr w:type="band1Horz">
      <w:tblPr/>
      <w:tcPr>
        <w:shd w:val="clear" w:color="auto" w:fill="BCE6F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584E" w:themeColor="accent5"/>
        <w:bottom w:val="single" w:sz="8" w:space="0" w:color="E3584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584E" w:themeColor="accent5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E3584E" w:themeColor="accent5"/>
          <w:bottom w:val="single" w:sz="8" w:space="0" w:color="E3584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584E" w:themeColor="accent5"/>
          <w:bottom w:val="single" w:sz="8" w:space="0" w:color="E3584E" w:themeColor="accent5"/>
        </w:tcBorders>
      </w:tcPr>
    </w:tblStylePr>
    <w:tblStylePr w:type="band1Vert">
      <w:tblPr/>
      <w:tcPr>
        <w:shd w:val="clear" w:color="auto" w:fill="F8D5D3" w:themeFill="accent5" w:themeFillTint="3F"/>
      </w:tcPr>
    </w:tblStylePr>
    <w:tblStylePr w:type="band1Horz">
      <w:tblPr/>
      <w:tcPr>
        <w:shd w:val="clear" w:color="auto" w:fill="F8D5D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256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B344" w:themeColor="accent6"/>
        <w:bottom w:val="single" w:sz="8" w:space="0" w:color="6FB344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B344" w:themeColor="accent6"/>
        </w:tcBorders>
      </w:tcPr>
    </w:tblStylePr>
    <w:tblStylePr w:type="lastRow">
      <w:rPr>
        <w:b/>
        <w:bCs/>
        <w:color w:val="1F2123" w:themeColor="text2"/>
      </w:rPr>
      <w:tblPr/>
      <w:tcPr>
        <w:tcBorders>
          <w:top w:val="single" w:sz="8" w:space="0" w:color="6FB344" w:themeColor="accent6"/>
          <w:bottom w:val="single" w:sz="8" w:space="0" w:color="6FB34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B344" w:themeColor="accent6"/>
          <w:bottom w:val="single" w:sz="8" w:space="0" w:color="6FB344" w:themeColor="accent6"/>
        </w:tcBorders>
      </w:tcPr>
    </w:tblStylePr>
    <w:tblStylePr w:type="band1Vert">
      <w:tblPr/>
      <w:tcPr>
        <w:shd w:val="clear" w:color="auto" w:fill="DBEDCF" w:themeFill="accent6" w:themeFillTint="3F"/>
      </w:tcPr>
    </w:tblStylePr>
    <w:tblStylePr w:type="band1Horz">
      <w:tblPr/>
      <w:tcPr>
        <w:shd w:val="clear" w:color="auto" w:fill="DBED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AE92" w:themeColor="accent1"/>
        <w:left w:val="single" w:sz="8" w:space="0" w:color="17AE92" w:themeColor="accent1"/>
        <w:bottom w:val="single" w:sz="8" w:space="0" w:color="17AE92" w:themeColor="accent1"/>
        <w:right w:val="single" w:sz="8" w:space="0" w:color="17AE9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7AE9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7AE9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7AE9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6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6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A23F" w:themeColor="accent2"/>
        <w:left w:val="single" w:sz="8" w:space="0" w:color="F7A23F" w:themeColor="accent2"/>
        <w:bottom w:val="single" w:sz="8" w:space="0" w:color="F7A23F" w:themeColor="accent2"/>
        <w:right w:val="single" w:sz="8" w:space="0" w:color="F7A23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A23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A23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A23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7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7E84" w:themeColor="accent3"/>
        <w:left w:val="single" w:sz="8" w:space="0" w:color="6F7E84" w:themeColor="accent3"/>
        <w:bottom w:val="single" w:sz="8" w:space="0" w:color="6F7E84" w:themeColor="accent3"/>
        <w:right w:val="single" w:sz="8" w:space="0" w:color="6F7E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7E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7E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7E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FE1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FE1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78DBB" w:themeColor="accent4"/>
        <w:left w:val="single" w:sz="8" w:space="0" w:color="178DBB" w:themeColor="accent4"/>
        <w:bottom w:val="single" w:sz="8" w:space="0" w:color="178DBB" w:themeColor="accent4"/>
        <w:right w:val="single" w:sz="8" w:space="0" w:color="178D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78D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78D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78D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6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E6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584E" w:themeColor="accent5"/>
        <w:left w:val="single" w:sz="8" w:space="0" w:color="E3584E" w:themeColor="accent5"/>
        <w:bottom w:val="single" w:sz="8" w:space="0" w:color="E3584E" w:themeColor="accent5"/>
        <w:right w:val="single" w:sz="8" w:space="0" w:color="E3584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584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584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584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D5D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D5D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256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B344" w:themeColor="accent6"/>
        <w:left w:val="single" w:sz="8" w:space="0" w:color="6FB344" w:themeColor="accent6"/>
        <w:bottom w:val="single" w:sz="8" w:space="0" w:color="6FB344" w:themeColor="accent6"/>
        <w:right w:val="single" w:sz="8" w:space="0" w:color="6FB344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B344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B344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B344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D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D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2FE3C1" w:themeColor="accent1" w:themeTint="BF"/>
        <w:left w:val="single" w:sz="8" w:space="0" w:color="2FE3C1" w:themeColor="accent1" w:themeTint="BF"/>
        <w:bottom w:val="single" w:sz="8" w:space="0" w:color="2FE3C1" w:themeColor="accent1" w:themeTint="BF"/>
        <w:right w:val="single" w:sz="8" w:space="0" w:color="2FE3C1" w:themeColor="accent1" w:themeTint="BF"/>
        <w:insideH w:val="single" w:sz="8" w:space="0" w:color="2FE3C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E3C1" w:themeColor="accent1" w:themeTint="BF"/>
          <w:left w:val="single" w:sz="8" w:space="0" w:color="2FE3C1" w:themeColor="accent1" w:themeTint="BF"/>
          <w:bottom w:val="single" w:sz="8" w:space="0" w:color="2FE3C1" w:themeColor="accent1" w:themeTint="BF"/>
          <w:right w:val="single" w:sz="8" w:space="0" w:color="2FE3C1" w:themeColor="accent1" w:themeTint="BF"/>
          <w:insideH w:val="nil"/>
          <w:insideV w:val="nil"/>
        </w:tcBorders>
        <w:shd w:val="clear" w:color="auto" w:fill="17AE9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E3C1" w:themeColor="accent1" w:themeTint="BF"/>
          <w:left w:val="single" w:sz="8" w:space="0" w:color="2FE3C1" w:themeColor="accent1" w:themeTint="BF"/>
          <w:bottom w:val="single" w:sz="8" w:space="0" w:color="2FE3C1" w:themeColor="accent1" w:themeTint="BF"/>
          <w:right w:val="single" w:sz="8" w:space="0" w:color="2FE3C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6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6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F9B96F" w:themeColor="accent2" w:themeTint="BF"/>
        <w:left w:val="single" w:sz="8" w:space="0" w:color="F9B96F" w:themeColor="accent2" w:themeTint="BF"/>
        <w:bottom w:val="single" w:sz="8" w:space="0" w:color="F9B96F" w:themeColor="accent2" w:themeTint="BF"/>
        <w:right w:val="single" w:sz="8" w:space="0" w:color="F9B96F" w:themeColor="accent2" w:themeTint="BF"/>
        <w:insideH w:val="single" w:sz="8" w:space="0" w:color="F9B96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96F" w:themeColor="accent2" w:themeTint="BF"/>
          <w:left w:val="single" w:sz="8" w:space="0" w:color="F9B96F" w:themeColor="accent2" w:themeTint="BF"/>
          <w:bottom w:val="single" w:sz="8" w:space="0" w:color="F9B96F" w:themeColor="accent2" w:themeTint="BF"/>
          <w:right w:val="single" w:sz="8" w:space="0" w:color="F9B96F" w:themeColor="accent2" w:themeTint="BF"/>
          <w:insideH w:val="nil"/>
          <w:insideV w:val="nil"/>
        </w:tcBorders>
        <w:shd w:val="clear" w:color="auto" w:fill="F7A23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96F" w:themeColor="accent2" w:themeTint="BF"/>
          <w:left w:val="single" w:sz="8" w:space="0" w:color="F9B96F" w:themeColor="accent2" w:themeTint="BF"/>
          <w:bottom w:val="single" w:sz="8" w:space="0" w:color="F9B96F" w:themeColor="accent2" w:themeTint="BF"/>
          <w:right w:val="single" w:sz="8" w:space="0" w:color="F9B96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7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7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929EA3" w:themeColor="accent3" w:themeTint="BF"/>
        <w:left w:val="single" w:sz="8" w:space="0" w:color="929EA3" w:themeColor="accent3" w:themeTint="BF"/>
        <w:bottom w:val="single" w:sz="8" w:space="0" w:color="929EA3" w:themeColor="accent3" w:themeTint="BF"/>
        <w:right w:val="single" w:sz="8" w:space="0" w:color="929EA3" w:themeColor="accent3" w:themeTint="BF"/>
        <w:insideH w:val="single" w:sz="8" w:space="0" w:color="929EA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9EA3" w:themeColor="accent3" w:themeTint="BF"/>
          <w:left w:val="single" w:sz="8" w:space="0" w:color="929EA3" w:themeColor="accent3" w:themeTint="BF"/>
          <w:bottom w:val="single" w:sz="8" w:space="0" w:color="929EA3" w:themeColor="accent3" w:themeTint="BF"/>
          <w:right w:val="single" w:sz="8" w:space="0" w:color="929EA3" w:themeColor="accent3" w:themeTint="BF"/>
          <w:insideH w:val="nil"/>
          <w:insideV w:val="nil"/>
        </w:tcBorders>
        <w:shd w:val="clear" w:color="auto" w:fill="6F7E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9EA3" w:themeColor="accent3" w:themeTint="BF"/>
          <w:left w:val="single" w:sz="8" w:space="0" w:color="929EA3" w:themeColor="accent3" w:themeTint="BF"/>
          <w:bottom w:val="single" w:sz="8" w:space="0" w:color="929EA3" w:themeColor="accent3" w:themeTint="BF"/>
          <w:right w:val="single" w:sz="8" w:space="0" w:color="929EA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FE1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FE1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36B4E6" w:themeColor="accent4" w:themeTint="BF"/>
        <w:left w:val="single" w:sz="8" w:space="0" w:color="36B4E6" w:themeColor="accent4" w:themeTint="BF"/>
        <w:bottom w:val="single" w:sz="8" w:space="0" w:color="36B4E6" w:themeColor="accent4" w:themeTint="BF"/>
        <w:right w:val="single" w:sz="8" w:space="0" w:color="36B4E6" w:themeColor="accent4" w:themeTint="BF"/>
        <w:insideH w:val="single" w:sz="8" w:space="0" w:color="36B4E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6B4E6" w:themeColor="accent4" w:themeTint="BF"/>
          <w:left w:val="single" w:sz="8" w:space="0" w:color="36B4E6" w:themeColor="accent4" w:themeTint="BF"/>
          <w:bottom w:val="single" w:sz="8" w:space="0" w:color="36B4E6" w:themeColor="accent4" w:themeTint="BF"/>
          <w:right w:val="single" w:sz="8" w:space="0" w:color="36B4E6" w:themeColor="accent4" w:themeTint="BF"/>
          <w:insideH w:val="nil"/>
          <w:insideV w:val="nil"/>
        </w:tcBorders>
        <w:shd w:val="clear" w:color="auto" w:fill="178D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B4E6" w:themeColor="accent4" w:themeTint="BF"/>
          <w:left w:val="single" w:sz="8" w:space="0" w:color="36B4E6" w:themeColor="accent4" w:themeTint="BF"/>
          <w:bottom w:val="single" w:sz="8" w:space="0" w:color="36B4E6" w:themeColor="accent4" w:themeTint="BF"/>
          <w:right w:val="single" w:sz="8" w:space="0" w:color="36B4E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6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CE6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EA817A" w:themeColor="accent5" w:themeTint="BF"/>
        <w:left w:val="single" w:sz="8" w:space="0" w:color="EA817A" w:themeColor="accent5" w:themeTint="BF"/>
        <w:bottom w:val="single" w:sz="8" w:space="0" w:color="EA817A" w:themeColor="accent5" w:themeTint="BF"/>
        <w:right w:val="single" w:sz="8" w:space="0" w:color="EA817A" w:themeColor="accent5" w:themeTint="BF"/>
        <w:insideH w:val="single" w:sz="8" w:space="0" w:color="EA817A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817A" w:themeColor="accent5" w:themeTint="BF"/>
          <w:left w:val="single" w:sz="8" w:space="0" w:color="EA817A" w:themeColor="accent5" w:themeTint="BF"/>
          <w:bottom w:val="single" w:sz="8" w:space="0" w:color="EA817A" w:themeColor="accent5" w:themeTint="BF"/>
          <w:right w:val="single" w:sz="8" w:space="0" w:color="EA817A" w:themeColor="accent5" w:themeTint="BF"/>
          <w:insideH w:val="nil"/>
          <w:insideV w:val="nil"/>
        </w:tcBorders>
        <w:shd w:val="clear" w:color="auto" w:fill="E3584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817A" w:themeColor="accent5" w:themeTint="BF"/>
          <w:left w:val="single" w:sz="8" w:space="0" w:color="EA817A" w:themeColor="accent5" w:themeTint="BF"/>
          <w:bottom w:val="single" w:sz="8" w:space="0" w:color="EA817A" w:themeColor="accent5" w:themeTint="BF"/>
          <w:right w:val="single" w:sz="8" w:space="0" w:color="EA817A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5D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D5D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8" w:space="0" w:color="92C870" w:themeColor="accent6" w:themeTint="BF"/>
        <w:left w:val="single" w:sz="8" w:space="0" w:color="92C870" w:themeColor="accent6" w:themeTint="BF"/>
        <w:bottom w:val="single" w:sz="8" w:space="0" w:color="92C870" w:themeColor="accent6" w:themeTint="BF"/>
        <w:right w:val="single" w:sz="8" w:space="0" w:color="92C870" w:themeColor="accent6" w:themeTint="BF"/>
        <w:insideH w:val="single" w:sz="8" w:space="0" w:color="92C8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C870" w:themeColor="accent6" w:themeTint="BF"/>
          <w:left w:val="single" w:sz="8" w:space="0" w:color="92C870" w:themeColor="accent6" w:themeTint="BF"/>
          <w:bottom w:val="single" w:sz="8" w:space="0" w:color="92C870" w:themeColor="accent6" w:themeTint="BF"/>
          <w:right w:val="single" w:sz="8" w:space="0" w:color="92C870" w:themeColor="accent6" w:themeTint="BF"/>
          <w:insideH w:val="nil"/>
          <w:insideV w:val="nil"/>
        </w:tcBorders>
        <w:shd w:val="clear" w:color="auto" w:fill="6FB344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870" w:themeColor="accent6" w:themeTint="BF"/>
          <w:left w:val="single" w:sz="8" w:space="0" w:color="92C870" w:themeColor="accent6" w:themeTint="BF"/>
          <w:bottom w:val="single" w:sz="8" w:space="0" w:color="92C870" w:themeColor="accent6" w:themeTint="BF"/>
          <w:right w:val="single" w:sz="8" w:space="0" w:color="92C8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D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7AE9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AE9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7AE9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A23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A23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A23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7E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7E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7E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78D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8D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78D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584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584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584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256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B34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B34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B34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D5E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color w:val="262626" w:themeColor="text1" w:themeTint="D9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D5E29"/>
    <w:rPr>
      <w:rFonts w:asciiTheme="majorHAnsi" w:eastAsiaTheme="majorEastAsia" w:hAnsiTheme="majorHAnsi" w:cstheme="majorBidi"/>
      <w:color w:val="262626" w:themeColor="text1" w:themeTint="D9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2C25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C256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56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563"/>
  </w:style>
  <w:style w:type="character" w:styleId="PageNumber">
    <w:name w:val="page number"/>
    <w:basedOn w:val="DefaultParagraphFont"/>
    <w:uiPriority w:val="99"/>
    <w:semiHidden/>
    <w:unhideWhenUsed/>
    <w:rsid w:val="002C2563"/>
  </w:style>
  <w:style w:type="table" w:styleId="PlainTable1">
    <w:name w:val="Plain Table 1"/>
    <w:basedOn w:val="TableNormal"/>
    <w:uiPriority w:val="40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1"/>
    <w:rsid w:val="002C256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2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3"/>
    <w:rsid w:val="003D0FBD"/>
    <w:tblPr>
      <w:tblStyleRowBandSize w:val="1"/>
      <w:tblStyleColBandSize w:val="1"/>
      <w:tblCellMar>
        <w:top w:w="1008" w:type="dxa"/>
        <w:left w:w="360" w:type="dxa"/>
        <w:right w:w="0" w:type="dxa"/>
      </w:tblCellMar>
    </w:tblPr>
    <w:tblStylePr w:type="firstRow">
      <w:rPr>
        <w:b w:val="0"/>
        <w:bCs/>
        <w:i w:val="0"/>
      </w:rPr>
    </w:tblStylePr>
    <w:tblStylePr w:type="lastRow">
      <w:rPr>
        <w:b w:val="0"/>
        <w:bCs/>
        <w:i w:val="0"/>
      </w:rPr>
    </w:tblStylePr>
    <w:tblStylePr w:type="firstCol">
      <w:rPr>
        <w:b w:val="0"/>
        <w:bCs/>
        <w:i w:val="0"/>
      </w:rPr>
    </w:tblStylePr>
    <w:tblStylePr w:type="lastCol">
      <w:rPr>
        <w:b w:val="0"/>
        <w:bCs/>
        <w:i w:val="0"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4"/>
    <w:rsid w:val="002C256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C2563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256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C256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C2563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semiHidden/>
    <w:unhideWhenUsed/>
    <w:qFormat/>
    <w:rsid w:val="002C256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C256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C2563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C256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C256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C256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C256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C256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C256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C256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C256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C256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C256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C256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C256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C256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C256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C256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C256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2C2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2C256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C256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C256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C256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C256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C256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5"/>
    <w:rsid w:val="002C25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C256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C256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C256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C256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C256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C256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C256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C256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C256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C256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C256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C256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C256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C2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C256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C256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C256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nhideWhenUsed/>
    <w:qFormat/>
    <w:rsid w:val="00B9569D"/>
    <w:pPr>
      <w:spacing w:after="0" w:line="216" w:lineRule="auto"/>
    </w:pPr>
    <w:rPr>
      <w:rFonts w:asciiTheme="majorHAnsi" w:eastAsiaTheme="majorEastAsia" w:hAnsiTheme="majorHAnsi" w:cstheme="majorBidi"/>
      <w:color w:val="0B5748" w:themeColor="accent1" w:themeShade="80"/>
      <w:sz w:val="28"/>
      <w:szCs w:val="56"/>
    </w:rPr>
  </w:style>
  <w:style w:type="character" w:customStyle="1" w:styleId="TitleChar">
    <w:name w:val="Title Char"/>
    <w:basedOn w:val="DefaultParagraphFont"/>
    <w:link w:val="Title"/>
    <w:rsid w:val="00343FBB"/>
    <w:rPr>
      <w:rFonts w:asciiTheme="majorHAnsi" w:eastAsiaTheme="majorEastAsia" w:hAnsiTheme="majorHAnsi" w:cstheme="majorBidi"/>
      <w:color w:val="0B5748" w:themeColor="accent1" w:themeShade="80"/>
      <w:sz w:val="28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2C25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C256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C256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C256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C256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C256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C256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C256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C256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C256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563"/>
    <w:pPr>
      <w:outlineLvl w:val="9"/>
    </w:pPr>
  </w:style>
  <w:style w:type="paragraph" w:styleId="Salutation">
    <w:name w:val="Salutation"/>
    <w:basedOn w:val="Normal"/>
    <w:next w:val="Normal"/>
    <w:link w:val="SalutationChar"/>
    <w:uiPriority w:val="4"/>
    <w:qFormat/>
    <w:rsid w:val="00156EF1"/>
  </w:style>
  <w:style w:type="character" w:customStyle="1" w:styleId="SalutationChar">
    <w:name w:val="Salutation Char"/>
    <w:basedOn w:val="DefaultParagraphFont"/>
    <w:link w:val="Salutation"/>
    <w:uiPriority w:val="4"/>
    <w:rsid w:val="00156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ma_000\AppData\Roaming\Microsoft\Templates\Business%20letter%20(Sales%20Stripe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A7A1D410704F8182B0452C40FD9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1C613-B279-4FB2-B5E0-AC23907D83D8}"/>
      </w:docPartPr>
      <w:docPartBody>
        <w:p w:rsidR="00D60F4C" w:rsidRDefault="00D60F4C">
          <w:pPr>
            <w:pStyle w:val="A4A7A1D410704F8182B0452C40FD9262"/>
          </w:pPr>
          <w:r w:rsidRPr="006F1118">
            <w:t>Sincerely,</w:t>
          </w:r>
        </w:p>
      </w:docPartBody>
    </w:docPart>
    <w:docPart>
      <w:docPartPr>
        <w:name w:val="0F52336A44514AE2AF73C2F55DA5B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5A42E-0ED5-432A-915C-B679072D494E}"/>
      </w:docPartPr>
      <w:docPartBody>
        <w:p w:rsidR="00805750" w:rsidRDefault="00A465FE" w:rsidP="00A465FE">
          <w:pPr>
            <w:pStyle w:val="0F52336A44514AE2AF73C2F55DA5B7C1"/>
          </w:pPr>
          <w:r>
            <w:t>Click Here to Select A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F4C"/>
    <w:rsid w:val="00805750"/>
    <w:rsid w:val="00A465FE"/>
    <w:rsid w:val="00D6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AF5D28BF704B2BAD03F59770FDB010">
    <w:name w:val="E6AF5D28BF704B2BAD03F59770FDB010"/>
  </w:style>
  <w:style w:type="paragraph" w:customStyle="1" w:styleId="93D92AB431B54701A95EA326A8F7ED8F">
    <w:name w:val="93D92AB431B54701A95EA326A8F7ED8F"/>
  </w:style>
  <w:style w:type="paragraph" w:customStyle="1" w:styleId="FF4F8FC9D84D4A0E95F7DB4E4BFAB7E9">
    <w:name w:val="FF4F8FC9D84D4A0E95F7DB4E4BFAB7E9"/>
  </w:style>
  <w:style w:type="paragraph" w:customStyle="1" w:styleId="8AAF953BB1244987BAB0CE0956D8B440">
    <w:name w:val="8AAF953BB1244987BAB0CE0956D8B440"/>
  </w:style>
  <w:style w:type="paragraph" w:customStyle="1" w:styleId="B9013B9C2BC144DEB9959870BC3858A4">
    <w:name w:val="B9013B9C2BC144DEB9959870BC3858A4"/>
  </w:style>
  <w:style w:type="paragraph" w:customStyle="1" w:styleId="FCD383F34C5C4D88A9AAD1A3D0132FFB">
    <w:name w:val="FCD383F34C5C4D88A9AAD1A3D0132FFB"/>
  </w:style>
  <w:style w:type="paragraph" w:customStyle="1" w:styleId="1A0CC9ACD8D84354B15EBA3998205398">
    <w:name w:val="1A0CC9ACD8D84354B15EBA3998205398"/>
  </w:style>
  <w:style w:type="paragraph" w:customStyle="1" w:styleId="0FDF34A1E5C84B19B8FBD2BF90C3B01C">
    <w:name w:val="0FDF34A1E5C84B19B8FBD2BF90C3B01C"/>
  </w:style>
  <w:style w:type="paragraph" w:customStyle="1" w:styleId="4D86C800BAB749C596EE997E48219921">
    <w:name w:val="4D86C800BAB749C596EE997E48219921"/>
  </w:style>
  <w:style w:type="paragraph" w:customStyle="1" w:styleId="066115208C114CC18DE71187898B1DD8">
    <w:name w:val="066115208C114CC18DE71187898B1DD8"/>
  </w:style>
  <w:style w:type="paragraph" w:customStyle="1" w:styleId="A4A7A1D410704F8182B0452C40FD9262">
    <w:name w:val="A4A7A1D410704F8182B0452C40FD9262"/>
  </w:style>
  <w:style w:type="paragraph" w:customStyle="1" w:styleId="40C2B4FCCE084ABB87C05E9B4B8E4476">
    <w:name w:val="40C2B4FCCE084ABB87C05E9B4B8E4476"/>
  </w:style>
  <w:style w:type="paragraph" w:customStyle="1" w:styleId="708F3565DCC54DAA9EBBEEE9055C9FBC">
    <w:name w:val="708F3565DCC54DAA9EBBEEE9055C9FBC"/>
    <w:rsid w:val="00A465FE"/>
  </w:style>
  <w:style w:type="paragraph" w:customStyle="1" w:styleId="0F52336A44514AE2AF73C2F55DA5B7C1">
    <w:name w:val="0F52336A44514AE2AF73C2F55DA5B7C1"/>
    <w:rsid w:val="00A465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ales">
      <a:dk1>
        <a:sysClr val="windowText" lastClr="000000"/>
      </a:dk1>
      <a:lt1>
        <a:sysClr val="window" lastClr="FFFFFF"/>
      </a:lt1>
      <a:dk2>
        <a:srgbClr val="1F2123"/>
      </a:dk2>
      <a:lt2>
        <a:srgbClr val="EBEBEB"/>
      </a:lt2>
      <a:accent1>
        <a:srgbClr val="17AE92"/>
      </a:accent1>
      <a:accent2>
        <a:srgbClr val="F7A23F"/>
      </a:accent2>
      <a:accent3>
        <a:srgbClr val="6F7E84"/>
      </a:accent3>
      <a:accent4>
        <a:srgbClr val="178DBB"/>
      </a:accent4>
      <a:accent5>
        <a:srgbClr val="E3584E"/>
      </a:accent5>
      <a:accent6>
        <a:srgbClr val="6FB344"/>
      </a:accent6>
      <a:hlink>
        <a:srgbClr val="178DBB"/>
      </a:hlink>
      <a:folHlink>
        <a:srgbClr val="885BA2"/>
      </a:folHlink>
    </a:clrScheme>
    <a:fontScheme name="Hardcover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AD987-CCAD-4DA2-9B51-BFF19EE1B31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40262f94-9f35-4ac3-9a90-690165a166b7"/>
    <ds:schemaRef ds:uri="a4f35948-e619-41b3-aa29-22878b09cfd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9594C3-2117-4A2C-8C99-B55F5FA1B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4AA10-B996-4440-A590-FA694B599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letter (Sales Stripes design)</Template>
  <TotalTime>1451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keywords/>
  <cp:lastModifiedBy>Your Name</cp:lastModifiedBy>
  <cp:revision>12</cp:revision>
  <dcterms:created xsi:type="dcterms:W3CDTF">2018-12-01T21:57:00Z</dcterms:created>
  <dcterms:modified xsi:type="dcterms:W3CDTF">2018-12-03T01:05:00Z</dcterms:modified>
  <cp:contentStatus>Princeton Optical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